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2F9" w:rsidRDefault="00CA02F9"/>
    <w:p w:rsidR="003C32F7" w:rsidRPr="003C32F7" w:rsidRDefault="00870FBD" w:rsidP="00C26B03">
      <w:pPr>
        <w:rPr>
          <w:color w:val="9B2D1F" w:themeColor="accent2"/>
          <w:sz w:val="32"/>
          <w:szCs w:val="32"/>
        </w:rPr>
      </w:pPr>
      <w:r w:rsidRPr="00870FBD">
        <w:rPr>
          <w:color w:val="FF0000"/>
          <w:sz w:val="32"/>
          <w:szCs w:val="32"/>
        </w:rPr>
        <w:pict>
          <v:rect id="_x0000_s1028" style="position:absolute;margin-left:0;margin-top:0;width:527pt;height:19.5pt;z-index:251658240;mso-width-percent:915;mso-position-horizontal:center;mso-position-horizontal-relative:margin;mso-position-vertical:top;mso-position-vertical-relative:margin;mso-width-percent:915" o:allowincell="f" filled="f" stroked="f">
            <v:textbox style="mso-next-textbox:#_x0000_s1028;mso-fit-shape-to-text:t" inset="0,0,0,0">
              <w:txbxContent>
                <w:tbl>
                  <w:tblPr>
                    <w:tblStyle w:val="a4"/>
                    <w:tblW w:w="28800" w:type="dxa"/>
                    <w:jc w:val="center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28800"/>
                  </w:tblGrid>
                  <w:tr w:rsidR="00603BD5">
                    <w:trPr>
                      <w:jc w:val="center"/>
                    </w:trPr>
                    <w:tc>
                      <w:tcPr>
                        <w:tcW w:w="0" w:type="auto"/>
                        <w:shd w:val="clear" w:color="auto" w:fill="F4B29B" w:themeFill="accent1" w:themeFillTint="66"/>
                        <w:vAlign w:val="center"/>
                      </w:tcPr>
                      <w:p w:rsidR="00603BD5" w:rsidRDefault="00603BD5">
                        <w:pPr>
                          <w:pStyle w:val="a7"/>
                          <w:rPr>
                            <w:sz w:val="8"/>
                            <w:szCs w:val="8"/>
                          </w:rPr>
                        </w:pPr>
                      </w:p>
                    </w:tc>
                  </w:tr>
                  <w:tr w:rsidR="00603BD5">
                    <w:trPr>
                      <w:jc w:val="center"/>
                    </w:trPr>
                    <w:tc>
                      <w:tcPr>
                        <w:tcW w:w="0" w:type="auto"/>
                        <w:shd w:val="clear" w:color="auto" w:fill="D34817" w:themeFill="accent1"/>
                        <w:vAlign w:val="center"/>
                      </w:tcPr>
                      <w:p w:rsidR="00603BD5" w:rsidRDefault="00603BD5">
                        <w:pPr>
                          <w:pStyle w:val="a7"/>
                          <w:rPr>
                            <w:sz w:val="16"/>
                            <w:szCs w:val="16"/>
                          </w:rPr>
                        </w:pPr>
                      </w:p>
                    </w:tc>
                  </w:tr>
                  <w:tr w:rsidR="00603BD5">
                    <w:trPr>
                      <w:jc w:val="center"/>
                    </w:trPr>
                    <w:tc>
                      <w:tcPr>
                        <w:tcW w:w="0" w:type="auto"/>
                        <w:shd w:val="clear" w:color="auto" w:fill="918485" w:themeFill="accent5"/>
                        <w:vAlign w:val="center"/>
                      </w:tcPr>
                      <w:p w:rsidR="00603BD5" w:rsidRDefault="00603BD5">
                        <w:pPr>
                          <w:pStyle w:val="a7"/>
                          <w:rPr>
                            <w:sz w:val="8"/>
                            <w:szCs w:val="8"/>
                          </w:rPr>
                        </w:pPr>
                      </w:p>
                    </w:tc>
                  </w:tr>
                </w:tbl>
                <w:p w:rsidR="00603BD5" w:rsidRDefault="00603BD5">
                  <w:pPr>
                    <w:spacing w:after="0" w:line="14" w:lineRule="exact"/>
                    <w:rPr>
                      <w:sz w:val="8"/>
                      <w:szCs w:val="8"/>
                    </w:rPr>
                  </w:pPr>
                </w:p>
              </w:txbxContent>
            </v:textbox>
            <w10:wrap anchorx="margin" anchory="margin"/>
          </v:rect>
        </w:pict>
      </w:r>
      <w:r w:rsidR="003C32F7" w:rsidRPr="003C32F7">
        <w:rPr>
          <w:color w:val="FF0000"/>
          <w:sz w:val="32"/>
          <w:szCs w:val="32"/>
        </w:rPr>
        <w:t xml:space="preserve">                                          </w:t>
      </w:r>
      <w:r w:rsidR="003C32F7" w:rsidRPr="003C32F7">
        <w:rPr>
          <w:color w:val="9B2D1F" w:themeColor="accent2"/>
          <w:sz w:val="32"/>
          <w:szCs w:val="32"/>
        </w:rPr>
        <w:t>1  часть</w:t>
      </w:r>
    </w:p>
    <w:p w:rsidR="00CA02F9" w:rsidRDefault="00C26B03" w:rsidP="00C26B03">
      <w:pPr>
        <w:rPr>
          <w:color w:val="FF0000"/>
          <w:sz w:val="28"/>
          <w:szCs w:val="24"/>
        </w:rPr>
      </w:pPr>
      <w:r w:rsidRPr="00C26B03">
        <w:rPr>
          <w:color w:val="FF0000"/>
          <w:sz w:val="28"/>
          <w:szCs w:val="24"/>
        </w:rPr>
        <w:t xml:space="preserve">ВИДЕО  В ИНТЕРНЕТЕ –ЭТО  ПРОСТО </w:t>
      </w:r>
      <w:r>
        <w:rPr>
          <w:color w:val="FF0000"/>
          <w:sz w:val="28"/>
          <w:szCs w:val="24"/>
        </w:rPr>
        <w:t>,</w:t>
      </w:r>
      <w:r w:rsidRPr="00C26B03">
        <w:rPr>
          <w:color w:val="FF0000"/>
          <w:sz w:val="28"/>
          <w:szCs w:val="24"/>
        </w:rPr>
        <w:t xml:space="preserve"> РАЗЛОЖИМ ПО ПОЛКАМ </w:t>
      </w:r>
    </w:p>
    <w:p w:rsidR="00C26B03" w:rsidRDefault="00C26B03" w:rsidP="00C26B03">
      <w:pPr>
        <w:rPr>
          <w:b/>
          <w:color w:val="auto"/>
          <w:sz w:val="28"/>
          <w:szCs w:val="24"/>
        </w:rPr>
      </w:pPr>
      <w:r w:rsidRPr="00C26B03">
        <w:rPr>
          <w:b/>
          <w:color w:val="auto"/>
          <w:sz w:val="28"/>
          <w:szCs w:val="24"/>
        </w:rPr>
        <w:t xml:space="preserve">ПРОВАЙДЕРЫ КОТОРЫЕ ПРЕДОСТАВЛЯЮТ </w:t>
      </w:r>
      <w:r>
        <w:rPr>
          <w:b/>
          <w:color w:val="auto"/>
          <w:sz w:val="28"/>
          <w:szCs w:val="24"/>
        </w:rPr>
        <w:t xml:space="preserve"> ИНТЕРНЕТ </w:t>
      </w:r>
      <w:r w:rsidR="003C32F7">
        <w:rPr>
          <w:b/>
          <w:color w:val="auto"/>
          <w:sz w:val="28"/>
          <w:szCs w:val="24"/>
        </w:rPr>
        <w:t>,</w:t>
      </w:r>
      <w:r>
        <w:rPr>
          <w:b/>
          <w:color w:val="auto"/>
          <w:sz w:val="28"/>
          <w:szCs w:val="24"/>
        </w:rPr>
        <w:t xml:space="preserve"> МОГУТ ИМЕТЬ </w:t>
      </w:r>
      <w:r w:rsidRPr="00C26B03">
        <w:rPr>
          <w:b/>
          <w:color w:val="D34817" w:themeColor="accent1"/>
          <w:sz w:val="28"/>
          <w:szCs w:val="24"/>
          <w:lang w:val="en-US"/>
        </w:rPr>
        <w:t>IP</w:t>
      </w:r>
      <w:r w:rsidRPr="00C26B03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>АДРЕСА  И НА СВОЁМ КАНАЛЕ  ИЛИ ДИАПАЗОНЕ ТРАНСЛИРУЮТ ТВ ПОТОК.</w:t>
      </w:r>
    </w:p>
    <w:p w:rsidR="00C26B03" w:rsidRDefault="00C26B03" w:rsidP="00C26B03">
      <w:pPr>
        <w:rPr>
          <w:b/>
          <w:color w:val="auto"/>
          <w:sz w:val="28"/>
          <w:szCs w:val="24"/>
        </w:rPr>
      </w:pPr>
      <w:r w:rsidRPr="00C26B03">
        <w:rPr>
          <w:b/>
          <w:color w:val="D34817" w:themeColor="accent1"/>
          <w:sz w:val="28"/>
          <w:szCs w:val="24"/>
        </w:rPr>
        <w:t>1</w:t>
      </w:r>
      <w:r>
        <w:rPr>
          <w:b/>
          <w:color w:val="auto"/>
          <w:sz w:val="28"/>
          <w:szCs w:val="24"/>
        </w:rPr>
        <w:t xml:space="preserve"> СМОТРИМ ПРОВАЙДЕР</w:t>
      </w:r>
      <w:r w:rsidR="00474FC6">
        <w:rPr>
          <w:b/>
          <w:color w:val="auto"/>
          <w:sz w:val="28"/>
          <w:szCs w:val="24"/>
        </w:rPr>
        <w:t>А,</w:t>
      </w:r>
      <w:r>
        <w:rPr>
          <w:b/>
          <w:color w:val="auto"/>
          <w:sz w:val="28"/>
          <w:szCs w:val="24"/>
        </w:rPr>
        <w:t xml:space="preserve">  НА КАКИХ</w:t>
      </w:r>
      <w:r w:rsidR="00474FC6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 xml:space="preserve"> ДИАПАЗОНАХ</w:t>
      </w:r>
      <w:r w:rsidR="00474FC6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 xml:space="preserve"> РАБОТАЕТ.</w:t>
      </w:r>
    </w:p>
    <w:p w:rsidR="00474FC6" w:rsidRPr="00474FC6" w:rsidRDefault="00474FC6" w:rsidP="00474FC6">
      <w:pPr>
        <w:pStyle w:val="affa"/>
        <w:numPr>
          <w:ilvl w:val="0"/>
          <w:numId w:val="17"/>
        </w:numPr>
        <w:rPr>
          <w:b/>
          <w:color w:val="auto"/>
          <w:sz w:val="28"/>
          <w:szCs w:val="24"/>
        </w:rPr>
      </w:pPr>
      <w:r w:rsidRPr="00474FC6">
        <w:rPr>
          <w:b/>
          <w:color w:val="auto"/>
          <w:sz w:val="28"/>
          <w:szCs w:val="24"/>
        </w:rPr>
        <w:t xml:space="preserve">   </w:t>
      </w:r>
      <w:hyperlink r:id="rId10" w:history="1">
        <w:r w:rsidRPr="00474FC6">
          <w:rPr>
            <w:rStyle w:val="afa"/>
            <w:b/>
            <w:sz w:val="28"/>
            <w:szCs w:val="24"/>
          </w:rPr>
          <w:t>http://1whois.ru/</w:t>
        </w:r>
      </w:hyperlink>
    </w:p>
    <w:p w:rsidR="00474FC6" w:rsidRDefault="00474FC6" w:rsidP="00474FC6">
      <w:pPr>
        <w:pStyle w:val="affa"/>
        <w:numPr>
          <w:ilvl w:val="0"/>
          <w:numId w:val="17"/>
        </w:numPr>
      </w:pPr>
      <w:r>
        <w:t xml:space="preserve">    </w:t>
      </w:r>
      <w:hyperlink r:id="rId11" w:history="1">
        <w:r w:rsidRPr="00BB6687">
          <w:rPr>
            <w:rStyle w:val="afa"/>
          </w:rPr>
          <w:t>https://4it.me/getlistip</w:t>
        </w:r>
      </w:hyperlink>
    </w:p>
    <w:p w:rsidR="00474FC6" w:rsidRDefault="00474FC6" w:rsidP="00474FC6">
      <w:pPr>
        <w:pStyle w:val="affa"/>
        <w:numPr>
          <w:ilvl w:val="0"/>
          <w:numId w:val="17"/>
        </w:numPr>
      </w:pPr>
      <w:r>
        <w:t xml:space="preserve">   </w:t>
      </w:r>
      <w:hyperlink r:id="rId12" w:history="1">
        <w:r w:rsidRPr="00BB6687">
          <w:rPr>
            <w:rStyle w:val="afa"/>
          </w:rPr>
          <w:t>https://udpxy.ru/</w:t>
        </w:r>
      </w:hyperlink>
    </w:p>
    <w:p w:rsidR="00474FC6" w:rsidRDefault="00474FC6" w:rsidP="00C26B03">
      <w:pPr>
        <w:rPr>
          <w:b/>
          <w:color w:val="auto"/>
          <w:sz w:val="28"/>
          <w:szCs w:val="24"/>
        </w:rPr>
      </w:pPr>
      <w:r>
        <w:rPr>
          <w:b/>
          <w:noProof/>
          <w:color w:val="auto"/>
          <w:sz w:val="28"/>
          <w:szCs w:val="24"/>
          <w:lang w:eastAsia="ru-RU"/>
        </w:rPr>
        <w:drawing>
          <wp:inline distT="0" distB="0" distL="0" distR="0">
            <wp:extent cx="5762140" cy="5114925"/>
            <wp:effectExtent l="19050" t="0" r="0" b="0"/>
            <wp:docPr id="1" name="Рисунок 0" descr="2022-12-23_085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3_08510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1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FC6" w:rsidRDefault="00474FC6" w:rsidP="00C26B03">
      <w:pPr>
        <w:rPr>
          <w:b/>
          <w:color w:val="auto"/>
          <w:sz w:val="28"/>
          <w:szCs w:val="24"/>
        </w:rPr>
      </w:pPr>
      <w:r>
        <w:rPr>
          <w:b/>
          <w:color w:val="auto"/>
          <w:sz w:val="28"/>
          <w:szCs w:val="24"/>
        </w:rPr>
        <w:t>В БАЗЕ СОБРАНЫ ДИПАЗОНЫ</w:t>
      </w:r>
      <w:r w:rsidRPr="00474FC6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  <w:lang w:val="en-US"/>
        </w:rPr>
        <w:t>IP</w:t>
      </w:r>
      <w:r>
        <w:rPr>
          <w:b/>
          <w:color w:val="auto"/>
          <w:sz w:val="28"/>
          <w:szCs w:val="24"/>
        </w:rPr>
        <w:t xml:space="preserve"> адреса по всему миру.</w:t>
      </w:r>
    </w:p>
    <w:p w:rsidR="00474FC6" w:rsidRDefault="00474FC6" w:rsidP="00C26B03">
      <w:pPr>
        <w:rPr>
          <w:b/>
          <w:color w:val="auto"/>
          <w:sz w:val="28"/>
          <w:szCs w:val="24"/>
        </w:rPr>
      </w:pPr>
      <w:r>
        <w:rPr>
          <w:b/>
          <w:noProof/>
          <w:color w:val="auto"/>
          <w:sz w:val="28"/>
          <w:szCs w:val="24"/>
          <w:lang w:eastAsia="ru-RU"/>
        </w:rPr>
        <w:lastRenderedPageBreak/>
        <w:drawing>
          <wp:inline distT="0" distB="0" distL="0" distR="0">
            <wp:extent cx="5753100" cy="3914775"/>
            <wp:effectExtent l="19050" t="0" r="0" b="0"/>
            <wp:docPr id="2" name="Рисунок 1" descr="2022-12-23_085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3_08531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1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FC6" w:rsidRDefault="00474FC6" w:rsidP="00C26B03">
      <w:pPr>
        <w:rPr>
          <w:b/>
          <w:color w:val="D34817" w:themeColor="accent1"/>
          <w:sz w:val="28"/>
          <w:szCs w:val="24"/>
        </w:rPr>
      </w:pPr>
      <w:r w:rsidRPr="00474FC6">
        <w:rPr>
          <w:b/>
          <w:color w:val="D34817" w:themeColor="accent1"/>
          <w:sz w:val="28"/>
          <w:szCs w:val="24"/>
        </w:rPr>
        <w:t xml:space="preserve">Выбрать адреса можно по городам </w:t>
      </w:r>
    </w:p>
    <w:p w:rsidR="00474FC6" w:rsidRDefault="00474FC6" w:rsidP="00C26B03">
      <w:pPr>
        <w:rPr>
          <w:b/>
          <w:color w:val="auto"/>
          <w:sz w:val="28"/>
          <w:szCs w:val="24"/>
        </w:rPr>
      </w:pPr>
      <w:r>
        <w:rPr>
          <w:b/>
          <w:noProof/>
          <w:color w:val="auto"/>
          <w:sz w:val="28"/>
          <w:szCs w:val="24"/>
          <w:lang w:eastAsia="ru-RU"/>
        </w:rPr>
        <w:drawing>
          <wp:inline distT="0" distB="0" distL="0" distR="0">
            <wp:extent cx="5762624" cy="3609975"/>
            <wp:effectExtent l="19050" t="0" r="0" b="0"/>
            <wp:docPr id="3" name="Рисунок 2" descr="2022-12-23_09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3_09120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384" w:rsidRDefault="00474FC6" w:rsidP="00C26B03">
      <w:pPr>
        <w:rPr>
          <w:b/>
          <w:color w:val="auto"/>
          <w:sz w:val="28"/>
          <w:szCs w:val="24"/>
        </w:rPr>
      </w:pPr>
      <w:r>
        <w:rPr>
          <w:b/>
          <w:color w:val="auto"/>
          <w:sz w:val="28"/>
          <w:szCs w:val="24"/>
        </w:rPr>
        <w:t xml:space="preserve">Для начинающих и не только ,по </w:t>
      </w:r>
      <w:r w:rsidR="00810384">
        <w:rPr>
          <w:b/>
          <w:color w:val="auto"/>
          <w:sz w:val="28"/>
          <w:szCs w:val="24"/>
        </w:rPr>
        <w:t>каким адресам ,и порты</w:t>
      </w:r>
      <w:r>
        <w:rPr>
          <w:b/>
          <w:color w:val="auto"/>
          <w:sz w:val="28"/>
          <w:szCs w:val="24"/>
        </w:rPr>
        <w:t xml:space="preserve"> встречало</w:t>
      </w:r>
      <w:r w:rsidR="00810384">
        <w:rPr>
          <w:b/>
          <w:color w:val="auto"/>
          <w:sz w:val="28"/>
          <w:szCs w:val="24"/>
        </w:rPr>
        <w:t>сь</w:t>
      </w:r>
      <w:r w:rsidR="00690277">
        <w:rPr>
          <w:b/>
          <w:color w:val="auto"/>
          <w:sz w:val="28"/>
          <w:szCs w:val="24"/>
        </w:rPr>
        <w:t xml:space="preserve"> </w:t>
      </w:r>
      <w:r w:rsidR="00810384">
        <w:rPr>
          <w:b/>
          <w:color w:val="auto"/>
          <w:sz w:val="28"/>
          <w:szCs w:val="24"/>
        </w:rPr>
        <w:t>видео потоки.</w:t>
      </w:r>
    </w:p>
    <w:p w:rsidR="00810384" w:rsidRPr="00690277" w:rsidRDefault="00810384" w:rsidP="00C26B03">
      <w:pPr>
        <w:rPr>
          <w:b/>
          <w:color w:val="auto"/>
          <w:sz w:val="28"/>
          <w:szCs w:val="24"/>
        </w:rPr>
      </w:pPr>
      <w:r>
        <w:rPr>
          <w:b/>
          <w:color w:val="auto"/>
          <w:sz w:val="28"/>
          <w:szCs w:val="24"/>
        </w:rPr>
        <w:lastRenderedPageBreak/>
        <w:t xml:space="preserve">Плей лист для просмотра </w:t>
      </w:r>
      <w:r>
        <w:rPr>
          <w:b/>
          <w:color w:val="auto"/>
          <w:sz w:val="28"/>
          <w:szCs w:val="24"/>
          <w:lang w:val="en-US"/>
        </w:rPr>
        <w:t>IPTV</w:t>
      </w:r>
      <w:r w:rsidRPr="00810384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 xml:space="preserve">это текстовый документ в формате </w:t>
      </w:r>
      <w:r w:rsidRPr="00810384">
        <w:rPr>
          <w:b/>
          <w:color w:val="FF0000"/>
          <w:sz w:val="28"/>
          <w:szCs w:val="24"/>
          <w:lang w:val="en-US"/>
        </w:rPr>
        <w:t>m</w:t>
      </w:r>
      <w:r w:rsidRPr="00810384">
        <w:rPr>
          <w:b/>
          <w:color w:val="FF0000"/>
          <w:sz w:val="28"/>
          <w:szCs w:val="24"/>
        </w:rPr>
        <w:t>3</w:t>
      </w:r>
      <w:r w:rsidRPr="00810384">
        <w:rPr>
          <w:b/>
          <w:color w:val="FF0000"/>
          <w:sz w:val="28"/>
          <w:szCs w:val="24"/>
          <w:lang w:val="en-US"/>
        </w:rPr>
        <w:t>u</w:t>
      </w:r>
      <w:r w:rsidRPr="00810384">
        <w:rPr>
          <w:b/>
          <w:color w:val="FF0000"/>
          <w:sz w:val="28"/>
          <w:szCs w:val="24"/>
        </w:rPr>
        <w:t xml:space="preserve"> </w:t>
      </w:r>
      <w:r w:rsidRPr="00810384">
        <w:rPr>
          <w:b/>
          <w:color w:val="auto"/>
          <w:sz w:val="28"/>
          <w:szCs w:val="24"/>
        </w:rPr>
        <w:t xml:space="preserve"> </w:t>
      </w:r>
      <w:r>
        <w:rPr>
          <w:b/>
          <w:color w:val="auto"/>
          <w:sz w:val="28"/>
          <w:szCs w:val="24"/>
        </w:rPr>
        <w:t xml:space="preserve">или </w:t>
      </w:r>
      <w:r w:rsidRPr="00810384">
        <w:rPr>
          <w:b/>
          <w:color w:val="C00000"/>
          <w:sz w:val="28"/>
          <w:szCs w:val="24"/>
          <w:lang w:val="en-US"/>
        </w:rPr>
        <w:t>m</w:t>
      </w:r>
      <w:r w:rsidRPr="00810384">
        <w:rPr>
          <w:b/>
          <w:color w:val="C00000"/>
          <w:sz w:val="28"/>
          <w:szCs w:val="24"/>
        </w:rPr>
        <w:t>3</w:t>
      </w:r>
      <w:r w:rsidRPr="00810384">
        <w:rPr>
          <w:b/>
          <w:color w:val="C00000"/>
          <w:sz w:val="28"/>
          <w:szCs w:val="24"/>
          <w:lang w:val="en-US"/>
        </w:rPr>
        <w:t>u</w:t>
      </w:r>
      <w:r w:rsidRPr="00810384">
        <w:rPr>
          <w:b/>
          <w:color w:val="C00000"/>
          <w:sz w:val="28"/>
          <w:szCs w:val="24"/>
        </w:rPr>
        <w:t>8.</w:t>
      </w:r>
      <w:r>
        <w:rPr>
          <w:b/>
          <w:color w:val="C00000"/>
          <w:sz w:val="28"/>
          <w:szCs w:val="24"/>
        </w:rPr>
        <w:t xml:space="preserve"> </w:t>
      </w:r>
      <w:r w:rsidRPr="00810384">
        <w:rPr>
          <w:b/>
          <w:color w:val="auto"/>
          <w:sz w:val="28"/>
          <w:szCs w:val="24"/>
        </w:rPr>
        <w:t>Вот их</w:t>
      </w:r>
      <w:r>
        <w:rPr>
          <w:b/>
          <w:color w:val="auto"/>
          <w:sz w:val="28"/>
          <w:szCs w:val="24"/>
        </w:rPr>
        <w:t xml:space="preserve"> и разберём </w:t>
      </w:r>
      <w:r w:rsidRPr="00690277">
        <w:rPr>
          <w:b/>
          <w:color w:val="auto"/>
          <w:sz w:val="28"/>
          <w:szCs w:val="24"/>
        </w:rPr>
        <w:t>:</w:t>
      </w:r>
    </w:p>
    <w:p w:rsidR="00810384" w:rsidRPr="00251D73" w:rsidRDefault="00810384" w:rsidP="00810384">
      <w:pPr>
        <w:rPr>
          <w:b/>
          <w:color w:val="auto"/>
          <w:sz w:val="20"/>
          <w:szCs w:val="20"/>
        </w:rPr>
      </w:pPr>
      <w:r w:rsidRPr="00690277">
        <w:rPr>
          <w:b/>
          <w:color w:val="956251" w:themeColor="accent4"/>
          <w:sz w:val="28"/>
          <w:szCs w:val="24"/>
        </w:rPr>
        <w:t>#</w:t>
      </w:r>
      <w:r w:rsidRPr="00251D73">
        <w:rPr>
          <w:b/>
          <w:color w:val="956251" w:themeColor="accent4"/>
          <w:sz w:val="28"/>
          <w:szCs w:val="24"/>
          <w:lang w:val="en-US"/>
        </w:rPr>
        <w:t>EXTM</w:t>
      </w:r>
      <w:r w:rsidRPr="00690277">
        <w:rPr>
          <w:b/>
          <w:color w:val="956251" w:themeColor="accent4"/>
          <w:sz w:val="28"/>
          <w:szCs w:val="24"/>
        </w:rPr>
        <w:t>3</w:t>
      </w:r>
      <w:r w:rsidRPr="00251D73">
        <w:rPr>
          <w:b/>
          <w:color w:val="956251" w:themeColor="accent4"/>
          <w:sz w:val="28"/>
          <w:szCs w:val="24"/>
          <w:lang w:val="en-US"/>
        </w:rPr>
        <w:t>U</w:t>
      </w:r>
      <w:r w:rsidR="00251D73" w:rsidRPr="00690277">
        <w:rPr>
          <w:b/>
          <w:color w:val="956251" w:themeColor="accent4"/>
          <w:sz w:val="28"/>
          <w:szCs w:val="24"/>
        </w:rPr>
        <w:t xml:space="preserve">       </w:t>
      </w:r>
    </w:p>
    <w:p w:rsidR="00810384" w:rsidRPr="00810384" w:rsidRDefault="00810384" w:rsidP="00810384">
      <w:pPr>
        <w:rPr>
          <w:b/>
          <w:color w:val="auto"/>
          <w:sz w:val="28"/>
          <w:szCs w:val="24"/>
        </w:rPr>
      </w:pPr>
      <w:r w:rsidRPr="00810384">
        <w:rPr>
          <w:b/>
          <w:color w:val="auto"/>
          <w:sz w:val="28"/>
          <w:szCs w:val="24"/>
        </w:rPr>
        <w:t>#</w:t>
      </w:r>
      <w:r w:rsidRPr="00810384">
        <w:rPr>
          <w:b/>
          <w:color w:val="auto"/>
          <w:sz w:val="28"/>
          <w:szCs w:val="24"/>
          <w:lang w:val="en-US"/>
        </w:rPr>
        <w:t>EXTINF</w:t>
      </w:r>
      <w:r w:rsidRPr="00810384">
        <w:rPr>
          <w:b/>
          <w:color w:val="auto"/>
          <w:sz w:val="28"/>
          <w:szCs w:val="24"/>
        </w:rPr>
        <w:t>:-1,01 ПЕРВЫЙ КАНАЛ</w:t>
      </w:r>
    </w:p>
    <w:p w:rsidR="00810384" w:rsidRPr="00810384" w:rsidRDefault="00810384" w:rsidP="00810384">
      <w:pPr>
        <w:rPr>
          <w:b/>
          <w:color w:val="auto"/>
          <w:sz w:val="28"/>
          <w:szCs w:val="24"/>
        </w:rPr>
      </w:pPr>
      <w:r w:rsidRPr="00251D73">
        <w:rPr>
          <w:b/>
          <w:color w:val="00B050"/>
          <w:sz w:val="28"/>
          <w:szCs w:val="24"/>
          <w:lang w:val="en-US"/>
        </w:rPr>
        <w:t>http</w:t>
      </w:r>
      <w:r w:rsidRPr="00251D73">
        <w:rPr>
          <w:b/>
          <w:color w:val="00B050"/>
          <w:sz w:val="28"/>
          <w:szCs w:val="24"/>
        </w:rPr>
        <w:t>://37.20.241.212:1234</w:t>
      </w:r>
      <w:r w:rsidRPr="00810384">
        <w:rPr>
          <w:b/>
          <w:color w:val="auto"/>
          <w:sz w:val="28"/>
          <w:szCs w:val="24"/>
        </w:rPr>
        <w:t>/</w:t>
      </w:r>
      <w:r w:rsidRPr="00810384">
        <w:rPr>
          <w:b/>
          <w:color w:val="auto"/>
          <w:sz w:val="28"/>
          <w:szCs w:val="24"/>
          <w:lang w:val="en-US"/>
        </w:rPr>
        <w:t>udp</w:t>
      </w:r>
      <w:r w:rsidRPr="00810384">
        <w:rPr>
          <w:b/>
          <w:color w:val="auto"/>
          <w:sz w:val="28"/>
          <w:szCs w:val="24"/>
        </w:rPr>
        <w:t>/</w:t>
      </w:r>
      <w:r w:rsidRPr="00251D73">
        <w:rPr>
          <w:b/>
          <w:color w:val="0070C0"/>
          <w:sz w:val="28"/>
          <w:szCs w:val="24"/>
        </w:rPr>
        <w:t>225.54.223.151:5000</w:t>
      </w:r>
    </w:p>
    <w:p w:rsidR="00810384" w:rsidRPr="00810384" w:rsidRDefault="00810384" w:rsidP="00810384">
      <w:pPr>
        <w:rPr>
          <w:b/>
          <w:color w:val="auto"/>
          <w:sz w:val="28"/>
          <w:szCs w:val="24"/>
        </w:rPr>
      </w:pPr>
      <w:r w:rsidRPr="00810384">
        <w:rPr>
          <w:b/>
          <w:color w:val="auto"/>
          <w:sz w:val="28"/>
          <w:szCs w:val="24"/>
        </w:rPr>
        <w:t>#</w:t>
      </w:r>
      <w:r w:rsidRPr="00810384">
        <w:rPr>
          <w:b/>
          <w:color w:val="auto"/>
          <w:sz w:val="28"/>
          <w:szCs w:val="24"/>
          <w:lang w:val="en-US"/>
        </w:rPr>
        <w:t>EXTINF</w:t>
      </w:r>
      <w:r w:rsidRPr="00810384">
        <w:rPr>
          <w:b/>
          <w:color w:val="auto"/>
          <w:sz w:val="28"/>
          <w:szCs w:val="24"/>
        </w:rPr>
        <w:t>:-1,01 ПЕРВЫЙ КАНАЛ</w:t>
      </w:r>
    </w:p>
    <w:p w:rsidR="00810384" w:rsidRPr="00810384" w:rsidRDefault="00810384" w:rsidP="00810384">
      <w:pPr>
        <w:rPr>
          <w:b/>
          <w:color w:val="auto"/>
          <w:sz w:val="28"/>
          <w:szCs w:val="24"/>
        </w:rPr>
      </w:pPr>
      <w:r w:rsidRPr="00251D73">
        <w:rPr>
          <w:b/>
          <w:color w:val="00B050"/>
          <w:sz w:val="28"/>
          <w:szCs w:val="24"/>
          <w:lang w:val="en-US"/>
        </w:rPr>
        <w:t>http</w:t>
      </w:r>
      <w:r w:rsidRPr="00251D73">
        <w:rPr>
          <w:b/>
          <w:color w:val="00B050"/>
          <w:sz w:val="28"/>
          <w:szCs w:val="24"/>
        </w:rPr>
        <w:t>://37.20.241.212:1234</w:t>
      </w:r>
      <w:r w:rsidRPr="00810384">
        <w:rPr>
          <w:b/>
          <w:color w:val="auto"/>
          <w:sz w:val="28"/>
          <w:szCs w:val="24"/>
        </w:rPr>
        <w:t>/</w:t>
      </w:r>
      <w:r w:rsidRPr="00810384">
        <w:rPr>
          <w:b/>
          <w:color w:val="auto"/>
          <w:sz w:val="28"/>
          <w:szCs w:val="24"/>
          <w:lang w:val="en-US"/>
        </w:rPr>
        <w:t>udp</w:t>
      </w:r>
      <w:r w:rsidRPr="00810384">
        <w:rPr>
          <w:b/>
          <w:color w:val="auto"/>
          <w:sz w:val="28"/>
          <w:szCs w:val="24"/>
        </w:rPr>
        <w:t>/</w:t>
      </w:r>
      <w:r w:rsidRPr="00251D73">
        <w:rPr>
          <w:b/>
          <w:color w:val="0070C0"/>
          <w:sz w:val="28"/>
          <w:szCs w:val="24"/>
        </w:rPr>
        <w:t>225.54.223.152:5000</w:t>
      </w:r>
    </w:p>
    <w:p w:rsidR="00810384" w:rsidRPr="00251D73" w:rsidRDefault="00810384" w:rsidP="00810384">
      <w:pPr>
        <w:rPr>
          <w:b/>
          <w:color w:val="auto"/>
          <w:sz w:val="28"/>
          <w:szCs w:val="24"/>
        </w:rPr>
      </w:pPr>
      <w:r w:rsidRPr="00251D73">
        <w:rPr>
          <w:b/>
          <w:color w:val="auto"/>
          <w:sz w:val="28"/>
          <w:szCs w:val="24"/>
        </w:rPr>
        <w:t>#</w:t>
      </w:r>
      <w:r w:rsidRPr="00810384">
        <w:rPr>
          <w:b/>
          <w:color w:val="auto"/>
          <w:sz w:val="28"/>
          <w:szCs w:val="24"/>
          <w:lang w:val="en-US"/>
        </w:rPr>
        <w:t>EXTINF</w:t>
      </w:r>
      <w:r w:rsidRPr="00251D73">
        <w:rPr>
          <w:b/>
          <w:color w:val="auto"/>
          <w:sz w:val="28"/>
          <w:szCs w:val="24"/>
        </w:rPr>
        <w:t>:-1,02 РОССИЯ-1</w:t>
      </w:r>
    </w:p>
    <w:p w:rsidR="00810384" w:rsidRDefault="00870FBD" w:rsidP="00810384">
      <w:pPr>
        <w:rPr>
          <w:b/>
          <w:color w:val="0070C0"/>
          <w:sz w:val="28"/>
          <w:szCs w:val="24"/>
        </w:rPr>
      </w:pPr>
      <w:hyperlink r:id="rId16" w:history="1">
        <w:r w:rsidR="00251D73" w:rsidRPr="00BB6687">
          <w:rPr>
            <w:rStyle w:val="afa"/>
            <w:b/>
            <w:sz w:val="28"/>
            <w:szCs w:val="24"/>
            <w:lang w:val="en-US"/>
          </w:rPr>
          <w:t>http</w:t>
        </w:r>
        <w:r w:rsidR="00251D73" w:rsidRPr="00251D73">
          <w:rPr>
            <w:rStyle w:val="afa"/>
            <w:b/>
            <w:sz w:val="28"/>
            <w:szCs w:val="24"/>
          </w:rPr>
          <w:t>://37.20.241.212:1234/</w:t>
        </w:r>
        <w:r w:rsidR="00251D73" w:rsidRPr="00BB6687">
          <w:rPr>
            <w:rStyle w:val="afa"/>
            <w:b/>
            <w:sz w:val="28"/>
            <w:szCs w:val="24"/>
            <w:lang w:val="en-US"/>
          </w:rPr>
          <w:t>udp</w:t>
        </w:r>
        <w:r w:rsidR="00251D73" w:rsidRPr="00251D73">
          <w:rPr>
            <w:rStyle w:val="afa"/>
            <w:b/>
            <w:sz w:val="28"/>
            <w:szCs w:val="24"/>
          </w:rPr>
          <w:t>/225.54.223.153:5000</w:t>
        </w:r>
      </w:hyperlink>
    </w:p>
    <w:p w:rsidR="00251D73" w:rsidRDefault="00251D73" w:rsidP="00810384">
      <w:pPr>
        <w:rPr>
          <w:b/>
          <w:color w:val="0070C0"/>
          <w:sz w:val="28"/>
          <w:szCs w:val="24"/>
        </w:rPr>
      </w:pPr>
      <w:r>
        <w:rPr>
          <w:b/>
          <w:color w:val="0070C0"/>
          <w:sz w:val="28"/>
          <w:szCs w:val="24"/>
        </w:rPr>
        <w:t xml:space="preserve">быстро разберём текст и сканировать </w:t>
      </w:r>
    </w:p>
    <w:p w:rsidR="00251D73" w:rsidRDefault="00251D73" w:rsidP="00251D73">
      <w:pPr>
        <w:rPr>
          <w:b/>
          <w:color w:val="956251" w:themeColor="accent4"/>
          <w:sz w:val="28"/>
          <w:szCs w:val="24"/>
          <w:u w:val="single"/>
        </w:rPr>
      </w:pPr>
      <w:r w:rsidRPr="00690277">
        <w:rPr>
          <w:b/>
          <w:color w:val="956251" w:themeColor="accent4"/>
          <w:sz w:val="28"/>
          <w:szCs w:val="24"/>
        </w:rPr>
        <w:t>#</w:t>
      </w:r>
      <w:r w:rsidRPr="00251D73">
        <w:rPr>
          <w:b/>
          <w:color w:val="956251" w:themeColor="accent4"/>
          <w:sz w:val="28"/>
          <w:szCs w:val="24"/>
          <w:lang w:val="en-US"/>
        </w:rPr>
        <w:t>EXTM</w:t>
      </w:r>
      <w:r w:rsidRPr="00690277">
        <w:rPr>
          <w:b/>
          <w:color w:val="956251" w:themeColor="accent4"/>
          <w:sz w:val="28"/>
          <w:szCs w:val="24"/>
        </w:rPr>
        <w:t>3</w:t>
      </w:r>
      <w:r w:rsidRPr="00251D73">
        <w:rPr>
          <w:b/>
          <w:color w:val="956251" w:themeColor="accent4"/>
          <w:sz w:val="28"/>
          <w:szCs w:val="24"/>
          <w:lang w:val="en-US"/>
        </w:rPr>
        <w:t>U</w:t>
      </w:r>
      <w:r w:rsidRPr="00690277">
        <w:rPr>
          <w:b/>
          <w:color w:val="956251" w:themeColor="accent4"/>
          <w:sz w:val="28"/>
          <w:szCs w:val="24"/>
        </w:rPr>
        <w:t xml:space="preserve">       </w:t>
      </w:r>
      <w:r w:rsidRPr="00251D73">
        <w:rPr>
          <w:b/>
          <w:color w:val="956251" w:themeColor="accent4"/>
          <w:sz w:val="28"/>
          <w:szCs w:val="24"/>
          <w:u w:val="single"/>
        </w:rPr>
        <w:t>начало документа для плееров</w:t>
      </w:r>
    </w:p>
    <w:p w:rsidR="00251D73" w:rsidRDefault="00251D73" w:rsidP="00251D73">
      <w:pPr>
        <w:rPr>
          <w:b/>
          <w:color w:val="auto"/>
          <w:sz w:val="28"/>
          <w:szCs w:val="24"/>
        </w:rPr>
      </w:pPr>
      <w:r w:rsidRPr="00251D73">
        <w:rPr>
          <w:b/>
          <w:color w:val="auto"/>
          <w:sz w:val="28"/>
          <w:szCs w:val="24"/>
        </w:rPr>
        <w:t>#</w:t>
      </w:r>
      <w:r w:rsidRPr="00810384">
        <w:rPr>
          <w:b/>
          <w:color w:val="auto"/>
          <w:sz w:val="28"/>
          <w:szCs w:val="24"/>
          <w:lang w:val="en-US"/>
        </w:rPr>
        <w:t>EXTINF</w:t>
      </w:r>
      <w:r w:rsidRPr="00251D73">
        <w:rPr>
          <w:b/>
          <w:color w:val="auto"/>
          <w:sz w:val="28"/>
          <w:szCs w:val="24"/>
        </w:rPr>
        <w:t xml:space="preserve">:-1,103 - </w:t>
      </w:r>
      <w:r w:rsidRPr="00810384">
        <w:rPr>
          <w:b/>
          <w:color w:val="auto"/>
          <w:sz w:val="28"/>
          <w:szCs w:val="24"/>
          <w:lang w:val="en-US"/>
        </w:rPr>
        <w:t>CTC</w:t>
      </w:r>
      <w:r w:rsidRPr="00251D73">
        <w:rPr>
          <w:b/>
          <w:color w:val="auto"/>
          <w:sz w:val="28"/>
          <w:szCs w:val="24"/>
        </w:rPr>
        <w:t xml:space="preserve"> </w:t>
      </w:r>
      <w:r w:rsidRPr="00810384">
        <w:rPr>
          <w:b/>
          <w:color w:val="auto"/>
          <w:sz w:val="28"/>
          <w:szCs w:val="24"/>
          <w:lang w:val="en-US"/>
        </w:rPr>
        <w:t>LOVE</w:t>
      </w:r>
      <w:r w:rsidRPr="00251D73">
        <w:rPr>
          <w:b/>
          <w:color w:val="auto"/>
          <w:sz w:val="28"/>
          <w:szCs w:val="24"/>
        </w:rPr>
        <w:t xml:space="preserve"> (+2</w:t>
      </w:r>
      <w:r w:rsidRPr="00251D73">
        <w:rPr>
          <w:b/>
          <w:color w:val="BDB096" w:themeColor="background2" w:themeShade="BF"/>
          <w:sz w:val="28"/>
          <w:szCs w:val="24"/>
        </w:rPr>
        <w:t xml:space="preserve">)  </w:t>
      </w:r>
      <w:r w:rsidRPr="00357F87">
        <w:rPr>
          <w:b/>
          <w:color w:val="956251" w:themeColor="accent4"/>
          <w:sz w:val="28"/>
          <w:szCs w:val="24"/>
          <w:u w:val="single"/>
        </w:rPr>
        <w:t>после запятой имя канала</w:t>
      </w:r>
      <w:r w:rsidRPr="00357F87">
        <w:rPr>
          <w:b/>
          <w:color w:val="auto"/>
          <w:sz w:val="28"/>
          <w:szCs w:val="24"/>
          <w:u w:val="single"/>
        </w:rPr>
        <w:t xml:space="preserve"> </w:t>
      </w:r>
    </w:p>
    <w:p w:rsidR="00251D73" w:rsidRDefault="00870FBD" w:rsidP="00251D73">
      <w:pPr>
        <w:rPr>
          <w:b/>
          <w:color w:val="956251" w:themeColor="accent4"/>
          <w:sz w:val="28"/>
          <w:szCs w:val="24"/>
        </w:rPr>
      </w:pPr>
      <w:hyperlink r:id="rId17" w:history="1">
        <w:r w:rsidR="00251D73" w:rsidRPr="00251D73">
          <w:rPr>
            <w:rStyle w:val="afa"/>
            <w:b/>
            <w:color w:val="00B050"/>
            <w:sz w:val="28"/>
            <w:szCs w:val="24"/>
            <w:lang w:val="en-US"/>
          </w:rPr>
          <w:t>http</w:t>
        </w:r>
        <w:r w:rsidR="00251D73" w:rsidRPr="00251D73">
          <w:rPr>
            <w:rStyle w:val="afa"/>
            <w:b/>
            <w:color w:val="00B050"/>
            <w:sz w:val="28"/>
            <w:szCs w:val="24"/>
          </w:rPr>
          <w:t>://37.20.241.212:1234</w:t>
        </w:r>
      </w:hyperlink>
      <w:r w:rsidR="00251D73" w:rsidRPr="00251D73">
        <w:rPr>
          <w:b/>
          <w:color w:val="00B050"/>
          <w:sz w:val="28"/>
          <w:szCs w:val="24"/>
        </w:rPr>
        <w:t xml:space="preserve">   </w:t>
      </w:r>
      <w:r w:rsidR="00251D73" w:rsidRPr="00357F87">
        <w:rPr>
          <w:b/>
          <w:color w:val="956251" w:themeColor="accent4"/>
          <w:sz w:val="28"/>
          <w:szCs w:val="24"/>
          <w:u w:val="single"/>
        </w:rPr>
        <w:t>адрес провайдера +открытый  порт</w:t>
      </w:r>
    </w:p>
    <w:p w:rsidR="00357F87" w:rsidRPr="00357F87" w:rsidRDefault="00357F87" w:rsidP="00251D73">
      <w:pPr>
        <w:rPr>
          <w:b/>
          <w:color w:val="0070C0"/>
          <w:sz w:val="28"/>
          <w:szCs w:val="24"/>
        </w:rPr>
      </w:pPr>
      <w:r w:rsidRPr="00357F87">
        <w:rPr>
          <w:b/>
          <w:color w:val="0070C0"/>
          <w:sz w:val="28"/>
          <w:szCs w:val="24"/>
        </w:rPr>
        <w:t>/</w:t>
      </w:r>
      <w:r w:rsidRPr="00357F87">
        <w:rPr>
          <w:b/>
          <w:color w:val="0070C0"/>
          <w:sz w:val="28"/>
          <w:szCs w:val="24"/>
          <w:lang w:val="en-US"/>
        </w:rPr>
        <w:t>udp</w:t>
      </w:r>
      <w:r w:rsidRPr="00357F87">
        <w:rPr>
          <w:b/>
          <w:color w:val="0070C0"/>
          <w:sz w:val="28"/>
          <w:szCs w:val="24"/>
        </w:rPr>
        <w:t>/225.54.223.153:5000</w:t>
      </w:r>
      <w:r>
        <w:rPr>
          <w:b/>
          <w:color w:val="0070C0"/>
          <w:sz w:val="28"/>
          <w:szCs w:val="24"/>
        </w:rPr>
        <w:t xml:space="preserve">  </w:t>
      </w:r>
      <w:r w:rsidRPr="00357F87">
        <w:rPr>
          <w:b/>
          <w:color w:val="956251" w:themeColor="accent4"/>
          <w:sz w:val="28"/>
          <w:szCs w:val="24"/>
          <w:u w:val="single"/>
        </w:rPr>
        <w:t>внутренний диапазон выбираем по таблице</w:t>
      </w:r>
    </w:p>
    <w:p w:rsidR="00251D73" w:rsidRDefault="00357F87" w:rsidP="00251D73">
      <w:pPr>
        <w:rPr>
          <w:b/>
          <w:color w:val="auto"/>
          <w:sz w:val="20"/>
          <w:szCs w:val="20"/>
        </w:rPr>
      </w:pPr>
      <w:r>
        <w:rPr>
          <w:b/>
          <w:noProof/>
          <w:color w:val="auto"/>
          <w:sz w:val="20"/>
          <w:szCs w:val="20"/>
          <w:lang w:eastAsia="ru-RU"/>
        </w:rPr>
        <w:drawing>
          <wp:inline distT="0" distB="0" distL="0" distR="0">
            <wp:extent cx="5619750" cy="3895725"/>
            <wp:effectExtent l="19050" t="0" r="0" b="0"/>
            <wp:docPr id="4" name="Рисунок 3" descr="2022-12-24_234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4_23434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277" w:rsidRDefault="00690277" w:rsidP="00251D73">
      <w:pPr>
        <w:rPr>
          <w:b/>
          <w:color w:val="auto"/>
          <w:sz w:val="28"/>
          <w:szCs w:val="28"/>
        </w:rPr>
      </w:pPr>
      <w:r w:rsidRPr="00690277">
        <w:rPr>
          <w:b/>
          <w:color w:val="auto"/>
          <w:sz w:val="28"/>
          <w:szCs w:val="28"/>
        </w:rPr>
        <w:lastRenderedPageBreak/>
        <w:t>Устанавливаем программу</w:t>
      </w:r>
      <w:r>
        <w:rPr>
          <w:b/>
          <w:color w:val="auto"/>
          <w:sz w:val="28"/>
          <w:szCs w:val="28"/>
        </w:rPr>
        <w:t xml:space="preserve">  </w:t>
      </w:r>
      <w:r w:rsidRPr="00690277">
        <w:rPr>
          <w:b/>
          <w:color w:val="auto"/>
          <w:sz w:val="28"/>
          <w:szCs w:val="28"/>
        </w:rPr>
        <w:t xml:space="preserve">Notepad++ </w:t>
      </w:r>
      <w:r>
        <w:rPr>
          <w:b/>
          <w:color w:val="auto"/>
          <w:sz w:val="28"/>
          <w:szCs w:val="28"/>
        </w:rPr>
        <w:t xml:space="preserve">  </w:t>
      </w:r>
      <w:hyperlink r:id="rId19" w:history="1">
        <w:r w:rsidR="00DA660F" w:rsidRPr="00DF4F2B">
          <w:rPr>
            <w:rStyle w:val="afa"/>
            <w:b/>
            <w:sz w:val="28"/>
            <w:szCs w:val="28"/>
          </w:rPr>
          <w:t>https://notepad-plus-plus.org/downloads/</w:t>
        </w:r>
      </w:hyperlink>
      <w:r w:rsidR="00DA660F">
        <w:rPr>
          <w:b/>
          <w:color w:val="auto"/>
          <w:sz w:val="28"/>
          <w:szCs w:val="28"/>
        </w:rPr>
        <w:t xml:space="preserve">   хороший текстовый редактор .</w:t>
      </w:r>
    </w:p>
    <w:p w:rsidR="00DA660F" w:rsidRPr="00DA660F" w:rsidRDefault="00DA660F" w:rsidP="00251D73">
      <w:pPr>
        <w:rPr>
          <w:color w:val="FF0000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Открываем программу и создаём файл с названием </w:t>
      </w:r>
      <w:r w:rsidRPr="00DA660F">
        <w:rPr>
          <w:color w:val="FF0000"/>
          <w:sz w:val="28"/>
          <w:szCs w:val="28"/>
          <w:u w:val="single"/>
        </w:rPr>
        <w:t>тест.</w:t>
      </w:r>
      <w:r w:rsidRPr="00DA660F">
        <w:rPr>
          <w:color w:val="FF0000"/>
          <w:sz w:val="28"/>
          <w:szCs w:val="28"/>
          <w:u w:val="single"/>
          <w:lang w:val="en-US"/>
        </w:rPr>
        <w:t>m</w:t>
      </w:r>
      <w:r w:rsidRPr="00DA660F">
        <w:rPr>
          <w:color w:val="FF0000"/>
          <w:sz w:val="28"/>
          <w:szCs w:val="28"/>
          <w:u w:val="single"/>
        </w:rPr>
        <w:t>3</w:t>
      </w:r>
      <w:r w:rsidRPr="00DA660F">
        <w:rPr>
          <w:color w:val="FF0000"/>
          <w:sz w:val="28"/>
          <w:szCs w:val="28"/>
          <w:u w:val="single"/>
          <w:lang w:val="en-US"/>
        </w:rPr>
        <w:t>u</w:t>
      </w:r>
    </w:p>
    <w:p w:rsidR="00357F87" w:rsidRPr="00DA660F" w:rsidRDefault="00DA660F" w:rsidP="00251D73">
      <w:pPr>
        <w:rPr>
          <w:b/>
          <w:color w:val="auto"/>
          <w:sz w:val="24"/>
          <w:szCs w:val="24"/>
        </w:rPr>
      </w:pPr>
      <w:r>
        <w:rPr>
          <w:color w:val="FF0000"/>
          <w:sz w:val="28"/>
          <w:szCs w:val="28"/>
        </w:rPr>
        <w:t xml:space="preserve">Пишем в файле </w:t>
      </w:r>
      <w:r w:rsidRPr="00DA660F">
        <w:rPr>
          <w:color w:val="FF0000"/>
          <w:sz w:val="28"/>
          <w:szCs w:val="28"/>
          <w:u w:val="single"/>
        </w:rPr>
        <w:t>тест.</w:t>
      </w:r>
      <w:r>
        <w:rPr>
          <w:color w:val="FF0000"/>
          <w:sz w:val="28"/>
          <w:szCs w:val="28"/>
          <w:u w:val="single"/>
          <w:lang w:val="en-US"/>
        </w:rPr>
        <w:t>m</w:t>
      </w:r>
      <w:r w:rsidRPr="00DA660F">
        <w:rPr>
          <w:color w:val="FF0000"/>
          <w:sz w:val="28"/>
          <w:szCs w:val="28"/>
          <w:u w:val="single"/>
        </w:rPr>
        <w:t>3</w:t>
      </w:r>
      <w:r>
        <w:rPr>
          <w:color w:val="FF0000"/>
          <w:sz w:val="28"/>
          <w:szCs w:val="28"/>
          <w:u w:val="single"/>
          <w:lang w:val="en-US"/>
        </w:rPr>
        <w:t>u</w:t>
      </w:r>
      <w:r w:rsidRPr="00DA660F">
        <w:rPr>
          <w:color w:val="FF0000"/>
          <w:sz w:val="28"/>
          <w:szCs w:val="28"/>
        </w:rPr>
        <w:t xml:space="preserve"> </w:t>
      </w:r>
      <w:r w:rsidRPr="00DA660F">
        <w:rPr>
          <w:color w:val="FF0000"/>
          <w:sz w:val="24"/>
          <w:szCs w:val="24"/>
        </w:rPr>
        <w:t xml:space="preserve">  </w:t>
      </w:r>
      <w:r w:rsidRPr="00DA660F">
        <w:rPr>
          <w:b/>
          <w:color w:val="FF0000"/>
          <w:sz w:val="24"/>
          <w:szCs w:val="24"/>
        </w:rPr>
        <w:t>строчку</w:t>
      </w:r>
      <w:r w:rsidRPr="00DA660F">
        <w:rPr>
          <w:i/>
          <w:color w:val="FF0000"/>
          <w:sz w:val="24"/>
          <w:szCs w:val="24"/>
          <w:u w:val="single"/>
        </w:rPr>
        <w:t xml:space="preserve"> </w:t>
      </w:r>
      <w:r>
        <w:rPr>
          <w:b/>
          <w:color w:val="auto"/>
          <w:sz w:val="24"/>
          <w:szCs w:val="24"/>
          <w:lang w:val="en-US"/>
        </w:rPr>
        <w:t>ip</w:t>
      </w:r>
      <w:r w:rsidRPr="00DA660F">
        <w:rPr>
          <w:b/>
          <w:color w:val="auto"/>
          <w:sz w:val="24"/>
          <w:szCs w:val="24"/>
        </w:rPr>
        <w:t xml:space="preserve"> </w:t>
      </w:r>
      <w:r>
        <w:rPr>
          <w:b/>
          <w:color w:val="auto"/>
          <w:sz w:val="24"/>
          <w:szCs w:val="24"/>
        </w:rPr>
        <w:t>адресс провайдера.</w:t>
      </w:r>
      <w:r w:rsidRPr="00DA660F">
        <w:t xml:space="preserve"> </w:t>
      </w:r>
      <w:r>
        <w:rPr>
          <w:b/>
          <w:color w:val="auto"/>
          <w:sz w:val="24"/>
          <w:szCs w:val="24"/>
        </w:rPr>
        <w:t>http://37.20.128.0</w:t>
      </w:r>
      <w:r w:rsidR="000E22C3">
        <w:rPr>
          <w:b/>
          <w:noProof/>
          <w:color w:val="auto"/>
          <w:sz w:val="24"/>
          <w:szCs w:val="24"/>
          <w:lang w:eastAsia="ru-RU"/>
        </w:rPr>
        <w:drawing>
          <wp:inline distT="0" distB="0" distL="0" distR="0">
            <wp:extent cx="5760085" cy="3883660"/>
            <wp:effectExtent l="19050" t="0" r="0" b="0"/>
            <wp:docPr id="5" name="Рисунок 4" descr="2022-12-25_092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092852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8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D73" w:rsidRDefault="000E22C3" w:rsidP="00810384">
      <w:pPr>
        <w:rPr>
          <w:b/>
          <w:color w:val="auto"/>
          <w:sz w:val="24"/>
          <w:szCs w:val="24"/>
        </w:rPr>
      </w:pPr>
      <w:r w:rsidRPr="000E22C3">
        <w:rPr>
          <w:b/>
          <w:color w:val="auto"/>
          <w:sz w:val="24"/>
          <w:szCs w:val="24"/>
        </w:rPr>
        <w:t>Провайдер есть</w:t>
      </w:r>
      <w:r>
        <w:rPr>
          <w:b/>
          <w:color w:val="auto"/>
          <w:sz w:val="24"/>
          <w:szCs w:val="24"/>
        </w:rPr>
        <w:t>,</w:t>
      </w:r>
      <w:r w:rsidRPr="000E22C3">
        <w:rPr>
          <w:b/>
          <w:color w:val="auto"/>
          <w:sz w:val="24"/>
          <w:szCs w:val="24"/>
        </w:rPr>
        <w:t xml:space="preserve"> </w:t>
      </w:r>
      <w:r>
        <w:rPr>
          <w:b/>
          <w:color w:val="auto"/>
          <w:sz w:val="24"/>
          <w:szCs w:val="24"/>
        </w:rPr>
        <w:t>ещё надо на каком порте открытом может быть поток.</w:t>
      </w:r>
    </w:p>
    <w:p w:rsidR="000E22C3" w:rsidRDefault="000E22C3" w:rsidP="00810384">
      <w:pPr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Портов много от 1- 65535 .Очень долго перебирать будет программа</w:t>
      </w:r>
    </w:p>
    <w:p w:rsidR="000E22C3" w:rsidRDefault="000E22C3" w:rsidP="00810384">
      <w:pPr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Основные встечаются</w:t>
      </w:r>
      <w:r w:rsidRPr="00E84E25">
        <w:rPr>
          <w:b/>
          <w:color w:val="auto"/>
          <w:sz w:val="24"/>
          <w:szCs w:val="24"/>
        </w:rPr>
        <w:t>:80,81,1234,4022,4000,5000,5050,7000</w:t>
      </w:r>
      <w:r w:rsidR="00DC6D34">
        <w:rPr>
          <w:b/>
          <w:color w:val="auto"/>
          <w:sz w:val="24"/>
          <w:szCs w:val="24"/>
        </w:rPr>
        <w:t>,8000,8181,8080,</w:t>
      </w:r>
    </w:p>
    <w:p w:rsidR="00DC6D34" w:rsidRPr="00E84E25" w:rsidRDefault="00DC6D34" w:rsidP="00810384">
      <w:pPr>
        <w:rPr>
          <w:b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>7781,9000. ……..</w:t>
      </w:r>
    </w:p>
    <w:p w:rsidR="00251D73" w:rsidRDefault="00E84E25" w:rsidP="00810384">
      <w:pPr>
        <w:rPr>
          <w:color w:val="auto"/>
          <w:sz w:val="28"/>
          <w:szCs w:val="24"/>
        </w:rPr>
      </w:pPr>
      <w:r>
        <w:rPr>
          <w:color w:val="auto"/>
          <w:sz w:val="28"/>
          <w:szCs w:val="24"/>
        </w:rPr>
        <w:t>Есть простой ответ, если где-то есть ,то встречается всегда  .</w:t>
      </w:r>
    </w:p>
    <w:p w:rsidR="00E84E25" w:rsidRDefault="00E84E25" w:rsidP="00810384">
      <w:pPr>
        <w:rPr>
          <w:sz w:val="28"/>
          <w:szCs w:val="28"/>
        </w:rPr>
      </w:pPr>
      <w:r>
        <w:rPr>
          <w:color w:val="auto"/>
          <w:sz w:val="28"/>
          <w:szCs w:val="24"/>
        </w:rPr>
        <w:t xml:space="preserve">Открываем сайт  </w:t>
      </w:r>
      <w:hyperlink r:id="rId21" w:history="1">
        <w:r w:rsidRPr="00BB6687">
          <w:rPr>
            <w:rStyle w:val="afa"/>
          </w:rPr>
          <w:t>https://udpxy.ru/</w:t>
        </w:r>
      </w:hyperlink>
      <w:r>
        <w:t xml:space="preserve">  </w:t>
      </w:r>
      <w:r>
        <w:rPr>
          <w:b/>
        </w:rPr>
        <w:t xml:space="preserve"> </w:t>
      </w:r>
      <w:r w:rsidRPr="00E84E25">
        <w:rPr>
          <w:sz w:val="28"/>
          <w:szCs w:val="28"/>
        </w:rPr>
        <w:t>находим</w:t>
      </w:r>
      <w:r>
        <w:rPr>
          <w:b/>
          <w:sz w:val="28"/>
          <w:szCs w:val="28"/>
        </w:rPr>
        <w:t xml:space="preserve"> </w:t>
      </w:r>
      <w:r w:rsidRPr="00E84E25">
        <w:rPr>
          <w:sz w:val="28"/>
          <w:szCs w:val="28"/>
        </w:rPr>
        <w:t xml:space="preserve">провайдера </w:t>
      </w:r>
      <w:r>
        <w:rPr>
          <w:sz w:val="28"/>
          <w:szCs w:val="28"/>
        </w:rPr>
        <w:t xml:space="preserve"> .</w:t>
      </w:r>
    </w:p>
    <w:p w:rsidR="00E84E25" w:rsidRDefault="00870FBD" w:rsidP="00810384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0" type="#_x0000_t13" style="position:absolute;margin-left:62.95pt;margin-top:2.9pt;width:61.9pt;height:14.25pt;z-index:251659264"/>
        </w:pict>
      </w:r>
      <w:r w:rsidR="00E84E25" w:rsidRPr="00E84E25">
        <w:rPr>
          <w:b/>
          <w:sz w:val="28"/>
          <w:szCs w:val="28"/>
        </w:rPr>
        <w:t>Страна</w:t>
      </w:r>
      <w:r w:rsidR="00E84E25">
        <w:rPr>
          <w:b/>
          <w:sz w:val="28"/>
          <w:szCs w:val="28"/>
        </w:rPr>
        <w:t xml:space="preserve">                             </w:t>
      </w:r>
      <w:r w:rsidR="00E84E25">
        <w:rPr>
          <w:b/>
          <w:sz w:val="28"/>
          <w:szCs w:val="28"/>
          <w:lang w:val="en-US"/>
        </w:rPr>
        <w:t>Russia</w:t>
      </w:r>
    </w:p>
    <w:p w:rsidR="007F5436" w:rsidRPr="003C32F7" w:rsidRDefault="00870FBD" w:rsidP="00810384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shape id="_x0000_s1031" type="#_x0000_t13" style="position:absolute;margin-left:62.95pt;margin-top:2.3pt;width:61.9pt;height:14.25pt;z-index:251660288"/>
        </w:pict>
      </w:r>
      <w:r w:rsidR="007F5436">
        <w:rPr>
          <w:b/>
          <w:sz w:val="28"/>
          <w:szCs w:val="28"/>
        </w:rPr>
        <w:t xml:space="preserve">Регион                             </w:t>
      </w:r>
      <w:r w:rsidR="007F5436">
        <w:rPr>
          <w:b/>
          <w:sz w:val="28"/>
          <w:szCs w:val="28"/>
          <w:lang w:val="en-US"/>
        </w:rPr>
        <w:t>Irkutsk</w:t>
      </w:r>
      <w:r w:rsidR="007F5436" w:rsidRPr="003C32F7">
        <w:rPr>
          <w:b/>
          <w:sz w:val="28"/>
          <w:szCs w:val="28"/>
        </w:rPr>
        <w:t xml:space="preserve"> </w:t>
      </w:r>
      <w:r w:rsidR="007F5436">
        <w:rPr>
          <w:b/>
          <w:sz w:val="28"/>
          <w:szCs w:val="28"/>
          <w:lang w:val="en-US"/>
        </w:rPr>
        <w:t>Oblast</w:t>
      </w:r>
    </w:p>
    <w:p w:rsidR="00E84E25" w:rsidRDefault="00E84E25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Слева в низ выбираем провайдера </w:t>
      </w:r>
      <w:r w:rsidR="00DC6D34">
        <w:rPr>
          <w:b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755377" cy="3829050"/>
            <wp:effectExtent l="19050" t="0" r="0" b="0"/>
            <wp:docPr id="6" name="Рисунок 5" descr="2022-12-25_09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094835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3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6D34">
        <w:rPr>
          <w:b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756054" cy="4086225"/>
            <wp:effectExtent l="19050" t="0" r="0" b="0"/>
            <wp:docPr id="7" name="Рисунок 6" descr="2022-12-25_09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09500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89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D34" w:rsidRPr="003C32F7" w:rsidRDefault="00DC6D34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DC6D34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Открываем  </w:t>
      </w:r>
      <w:r>
        <w:rPr>
          <w:b/>
          <w:sz w:val="28"/>
          <w:szCs w:val="28"/>
          <w:lang w:val="en-US"/>
        </w:rPr>
        <w:t>Rostelecom</w:t>
      </w:r>
      <w:r w:rsidRPr="00DC6D3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для определения открытых портов.</w:t>
      </w:r>
    </w:p>
    <w:p w:rsidR="00DC6D34" w:rsidRDefault="007F5436" w:rsidP="00810384">
      <w:pPr>
        <w:rPr>
          <w:b/>
          <w:color w:val="0070C0"/>
          <w:sz w:val="28"/>
          <w:szCs w:val="28"/>
          <w:u w:val="single"/>
        </w:rPr>
      </w:pPr>
      <w:r w:rsidRPr="007F5436">
        <w:rPr>
          <w:b/>
          <w:color w:val="0070C0"/>
          <w:sz w:val="28"/>
          <w:szCs w:val="28"/>
          <w:u w:val="single"/>
        </w:rPr>
        <w:lastRenderedPageBreak/>
        <w:t>После двоеточия будет порт</w:t>
      </w:r>
      <w:r>
        <w:rPr>
          <w:b/>
          <w:noProof/>
          <w:color w:val="0070C0"/>
          <w:sz w:val="28"/>
          <w:szCs w:val="28"/>
          <w:u w:val="single"/>
          <w:lang w:eastAsia="ru-RU"/>
        </w:rPr>
        <w:drawing>
          <wp:inline distT="0" distB="0" distL="0" distR="0">
            <wp:extent cx="5760085" cy="3058795"/>
            <wp:effectExtent l="19050" t="0" r="0" b="0"/>
            <wp:docPr id="8" name="Рисунок 7" descr="2022-12-25_10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00254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436" w:rsidRPr="007F5436" w:rsidRDefault="007F5436" w:rsidP="00810384">
      <w:pPr>
        <w:rPr>
          <w:b/>
          <w:color w:val="auto"/>
          <w:sz w:val="28"/>
          <w:szCs w:val="28"/>
        </w:rPr>
      </w:pPr>
      <w:r w:rsidRPr="007F5436">
        <w:rPr>
          <w:b/>
          <w:color w:val="auto"/>
          <w:sz w:val="28"/>
          <w:szCs w:val="28"/>
          <w:u w:val="single"/>
        </w:rPr>
        <w:t xml:space="preserve">Собрали </w:t>
      </w:r>
      <w:r>
        <w:rPr>
          <w:b/>
          <w:color w:val="auto"/>
          <w:sz w:val="28"/>
          <w:szCs w:val="28"/>
          <w:u w:val="single"/>
        </w:rPr>
        <w:t xml:space="preserve">такие порты </w:t>
      </w:r>
      <w:r w:rsidRPr="007F5436">
        <w:rPr>
          <w:b/>
          <w:color w:val="auto"/>
          <w:sz w:val="28"/>
          <w:szCs w:val="28"/>
        </w:rPr>
        <w:t>:7781,4022,1234,8080,1200</w:t>
      </w:r>
    </w:p>
    <w:p w:rsidR="007F5436" w:rsidRDefault="007F5436" w:rsidP="00810384">
      <w:pPr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В первый раз прогонять будем скан </w:t>
      </w:r>
      <w:r w:rsidR="00B62717">
        <w:rPr>
          <w:b/>
          <w:color w:val="auto"/>
          <w:sz w:val="28"/>
          <w:szCs w:val="28"/>
        </w:rPr>
        <w:t>по всем портам мы не знаем как обстоят дела .</w:t>
      </w:r>
    </w:p>
    <w:p w:rsidR="00DC6D34" w:rsidRDefault="00B62717" w:rsidP="00810384">
      <w:pPr>
        <w:rPr>
          <w:b/>
          <w:color w:val="auto"/>
          <w:sz w:val="32"/>
          <w:szCs w:val="32"/>
          <w:u w:val="single"/>
        </w:rPr>
      </w:pPr>
      <w:r>
        <w:rPr>
          <w:b/>
          <w:color w:val="auto"/>
          <w:sz w:val="28"/>
          <w:szCs w:val="28"/>
        </w:rPr>
        <w:t xml:space="preserve">Для сканирования лучше всего подходит </w:t>
      </w:r>
      <w:r w:rsidRPr="00B62717">
        <w:rPr>
          <w:b/>
          <w:color w:val="9B2D1F" w:themeColor="accent2"/>
          <w:sz w:val="32"/>
          <w:szCs w:val="32"/>
        </w:rPr>
        <w:t>playlistfinder</w:t>
      </w:r>
      <w:r>
        <w:rPr>
          <w:b/>
          <w:color w:val="9B2D1F" w:themeColor="accent2"/>
          <w:sz w:val="32"/>
          <w:szCs w:val="32"/>
        </w:rPr>
        <w:t xml:space="preserve"> </w:t>
      </w:r>
      <w:r>
        <w:rPr>
          <w:b/>
          <w:color w:val="auto"/>
          <w:sz w:val="32"/>
          <w:szCs w:val="32"/>
        </w:rPr>
        <w:t xml:space="preserve"> его можно скачать поискать в сети более рабочая версия1,19 и 1,20</w:t>
      </w:r>
      <w:r w:rsidR="003E3B83">
        <w:rPr>
          <w:b/>
          <w:color w:val="auto"/>
          <w:sz w:val="32"/>
          <w:szCs w:val="32"/>
        </w:rPr>
        <w:t xml:space="preserve">    </w:t>
      </w:r>
      <w:r w:rsidRPr="00B62717">
        <w:rPr>
          <w:b/>
          <w:color w:val="auto"/>
          <w:sz w:val="32"/>
          <w:szCs w:val="32"/>
          <w:u w:val="single"/>
        </w:rPr>
        <w:t>будут в архиве</w:t>
      </w:r>
      <w:r w:rsidR="003E3B83">
        <w:rPr>
          <w:b/>
          <w:color w:val="auto"/>
          <w:sz w:val="32"/>
          <w:szCs w:val="32"/>
          <w:u w:val="single"/>
        </w:rPr>
        <w:t xml:space="preserve">. Вам нужно распоковать на диске </w:t>
      </w:r>
      <w:r w:rsidR="003E3B83">
        <w:rPr>
          <w:b/>
          <w:color w:val="auto"/>
          <w:sz w:val="32"/>
          <w:szCs w:val="32"/>
          <w:u w:val="single"/>
          <w:lang w:val="en-US"/>
        </w:rPr>
        <w:t>D</w:t>
      </w:r>
      <w:r w:rsidR="003E3B83" w:rsidRPr="003E3B83">
        <w:rPr>
          <w:b/>
          <w:color w:val="auto"/>
          <w:sz w:val="32"/>
          <w:szCs w:val="32"/>
          <w:u w:val="single"/>
        </w:rPr>
        <w:t xml:space="preserve">:  </w:t>
      </w:r>
      <w:r w:rsidR="003E3B83">
        <w:rPr>
          <w:b/>
          <w:color w:val="auto"/>
          <w:sz w:val="32"/>
          <w:szCs w:val="32"/>
          <w:u w:val="single"/>
        </w:rPr>
        <w:t xml:space="preserve">или </w:t>
      </w:r>
      <w:r w:rsidR="003E3B83">
        <w:rPr>
          <w:b/>
          <w:color w:val="auto"/>
          <w:sz w:val="32"/>
          <w:szCs w:val="32"/>
          <w:u w:val="single"/>
          <w:lang w:val="en-US"/>
        </w:rPr>
        <w:t>E</w:t>
      </w:r>
      <w:r w:rsidR="003E3B83" w:rsidRPr="003E3B83">
        <w:rPr>
          <w:b/>
          <w:color w:val="auto"/>
          <w:sz w:val="32"/>
          <w:szCs w:val="32"/>
          <w:u w:val="single"/>
        </w:rPr>
        <w:t>:</w:t>
      </w:r>
      <w:r w:rsidR="003E3B83">
        <w:rPr>
          <w:b/>
          <w:color w:val="auto"/>
          <w:sz w:val="32"/>
          <w:szCs w:val="32"/>
          <w:u w:val="single"/>
        </w:rPr>
        <w:t xml:space="preserve"> </w:t>
      </w:r>
      <w:r w:rsidR="003E3B83" w:rsidRPr="003E3B83">
        <w:rPr>
          <w:b/>
          <w:color w:val="auto"/>
          <w:sz w:val="32"/>
          <w:szCs w:val="32"/>
          <w:u w:val="single"/>
        </w:rPr>
        <w:t xml:space="preserve"> </w:t>
      </w:r>
      <w:r w:rsidR="003E3B83">
        <w:rPr>
          <w:b/>
          <w:color w:val="auto"/>
          <w:sz w:val="32"/>
          <w:szCs w:val="32"/>
          <w:u w:val="single"/>
        </w:rPr>
        <w:t>архив.</w:t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>
        <w:rPr>
          <w:b/>
          <w:color w:val="auto"/>
          <w:sz w:val="32"/>
          <w:szCs w:val="32"/>
        </w:rPr>
        <w:t xml:space="preserve">Откроем программу </w:t>
      </w:r>
      <w:r w:rsidRPr="003E3B83">
        <w:rPr>
          <w:b/>
          <w:color w:val="auto"/>
          <w:sz w:val="32"/>
          <w:szCs w:val="32"/>
        </w:rPr>
        <w:t xml:space="preserve">playlistfinder.app </w:t>
      </w:r>
      <w:r>
        <w:rPr>
          <w:b/>
          <w:color w:val="auto"/>
          <w:sz w:val="32"/>
          <w:szCs w:val="32"/>
        </w:rPr>
        <w:t>.</w:t>
      </w:r>
      <w:r>
        <w:rPr>
          <w:b/>
          <w:noProof/>
          <w:color w:val="auto"/>
          <w:sz w:val="32"/>
          <w:szCs w:val="32"/>
          <w:lang w:eastAsia="ru-RU"/>
        </w:rPr>
        <w:drawing>
          <wp:inline distT="0" distB="0" distL="0" distR="0">
            <wp:extent cx="5762179" cy="2905125"/>
            <wp:effectExtent l="19050" t="0" r="0" b="0"/>
            <wp:docPr id="9" name="Рисунок 8" descr="2022-12-25_10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0194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0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>
        <w:rPr>
          <w:b/>
          <w:noProof/>
          <w:color w:val="auto"/>
          <w:sz w:val="32"/>
          <w:szCs w:val="32"/>
          <w:lang w:eastAsia="ru-RU"/>
        </w:rPr>
        <w:lastRenderedPageBreak/>
        <w:drawing>
          <wp:inline distT="0" distB="0" distL="0" distR="0">
            <wp:extent cx="5762178" cy="2638425"/>
            <wp:effectExtent l="19050" t="0" r="0" b="0"/>
            <wp:docPr id="10" name="Рисунок 9" descr="скан чис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 числа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 w:rsidRPr="003E3B83">
        <w:rPr>
          <w:b/>
          <w:color w:val="9B2D1F" w:themeColor="accent2"/>
          <w:sz w:val="32"/>
          <w:szCs w:val="32"/>
        </w:rPr>
        <w:t>1 кнопка</w:t>
      </w:r>
      <w:r>
        <w:rPr>
          <w:b/>
          <w:color w:val="auto"/>
          <w:sz w:val="32"/>
          <w:szCs w:val="32"/>
        </w:rPr>
        <w:t xml:space="preserve"> открыть файл</w:t>
      </w:r>
      <w:r w:rsidR="002A2C72">
        <w:rPr>
          <w:b/>
          <w:color w:val="auto"/>
          <w:sz w:val="32"/>
          <w:szCs w:val="32"/>
        </w:rPr>
        <w:t xml:space="preserve"> </w:t>
      </w:r>
      <w:r w:rsidR="002A2C72" w:rsidRPr="002A2C72">
        <w:rPr>
          <w:b/>
          <w:color w:val="auto"/>
          <w:sz w:val="32"/>
          <w:szCs w:val="32"/>
          <w:u w:val="single"/>
        </w:rPr>
        <w:t>тест.</w:t>
      </w:r>
      <w:r w:rsidR="002A2C72" w:rsidRPr="002A2C72">
        <w:rPr>
          <w:b/>
          <w:color w:val="auto"/>
          <w:sz w:val="32"/>
          <w:szCs w:val="32"/>
          <w:u w:val="single"/>
          <w:lang w:val="en-US"/>
        </w:rPr>
        <w:t>m</w:t>
      </w:r>
      <w:r w:rsidR="002A2C72" w:rsidRPr="002A2C72">
        <w:rPr>
          <w:b/>
          <w:color w:val="auto"/>
          <w:sz w:val="32"/>
          <w:szCs w:val="32"/>
          <w:u w:val="single"/>
        </w:rPr>
        <w:t>3</w:t>
      </w:r>
      <w:r w:rsidR="002A2C72" w:rsidRPr="002A2C72">
        <w:rPr>
          <w:b/>
          <w:color w:val="auto"/>
          <w:sz w:val="32"/>
          <w:szCs w:val="32"/>
          <w:u w:val="single"/>
          <w:lang w:val="en-US"/>
        </w:rPr>
        <w:t>u</w:t>
      </w:r>
      <w:r>
        <w:rPr>
          <w:b/>
          <w:color w:val="auto"/>
          <w:sz w:val="32"/>
          <w:szCs w:val="32"/>
        </w:rPr>
        <w:t xml:space="preserve"> с адресом провайдера</w:t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 w:rsidRPr="003E3B83">
        <w:rPr>
          <w:b/>
          <w:color w:val="9B2D1F" w:themeColor="accent2"/>
          <w:sz w:val="32"/>
          <w:szCs w:val="32"/>
        </w:rPr>
        <w:t xml:space="preserve">2 кнопка </w:t>
      </w:r>
      <w:r>
        <w:rPr>
          <w:b/>
          <w:color w:val="auto"/>
          <w:sz w:val="32"/>
          <w:szCs w:val="32"/>
        </w:rPr>
        <w:t xml:space="preserve">панель для ввода портов </w:t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 w:rsidRPr="003E3B83">
        <w:rPr>
          <w:b/>
          <w:color w:val="9B2D1F" w:themeColor="accent2"/>
          <w:sz w:val="32"/>
          <w:szCs w:val="32"/>
        </w:rPr>
        <w:t>3 кнопка</w:t>
      </w:r>
      <w:r>
        <w:rPr>
          <w:b/>
          <w:color w:val="9B2D1F" w:themeColor="accent2"/>
          <w:sz w:val="32"/>
          <w:szCs w:val="32"/>
        </w:rPr>
        <w:t xml:space="preserve"> </w:t>
      </w:r>
      <w:r w:rsidRPr="003E3B83">
        <w:rPr>
          <w:b/>
          <w:color w:val="auto"/>
          <w:sz w:val="32"/>
          <w:szCs w:val="32"/>
        </w:rPr>
        <w:t>количество запросо</w:t>
      </w:r>
      <w:r>
        <w:rPr>
          <w:b/>
          <w:color w:val="auto"/>
          <w:sz w:val="32"/>
          <w:szCs w:val="32"/>
        </w:rPr>
        <w:t>в ,по умолчанию стоит 400</w:t>
      </w:r>
    </w:p>
    <w:p w:rsidR="003E3B83" w:rsidRDefault="003E3B83" w:rsidP="00810384">
      <w:pPr>
        <w:rPr>
          <w:b/>
          <w:color w:val="auto"/>
          <w:sz w:val="32"/>
          <w:szCs w:val="32"/>
        </w:rPr>
      </w:pPr>
      <w:r>
        <w:rPr>
          <w:b/>
          <w:color w:val="auto"/>
          <w:sz w:val="32"/>
          <w:szCs w:val="32"/>
        </w:rPr>
        <w:t xml:space="preserve">Для скорости </w:t>
      </w:r>
      <w:r w:rsidR="00BD6446">
        <w:rPr>
          <w:b/>
          <w:color w:val="auto"/>
          <w:sz w:val="32"/>
          <w:szCs w:val="32"/>
        </w:rPr>
        <w:t xml:space="preserve">можно ставить 1400 – 3000 </w:t>
      </w:r>
      <w:r w:rsidR="002A2C72">
        <w:rPr>
          <w:b/>
          <w:color w:val="auto"/>
          <w:sz w:val="32"/>
          <w:szCs w:val="32"/>
        </w:rPr>
        <w:t>-4000. К</w:t>
      </w:r>
      <w:r w:rsidR="00BD6446">
        <w:rPr>
          <w:b/>
          <w:color w:val="auto"/>
          <w:sz w:val="32"/>
          <w:szCs w:val="32"/>
        </w:rPr>
        <w:t>ак потянет интернет и ваш компьютер.</w:t>
      </w:r>
    </w:p>
    <w:p w:rsidR="002A2C72" w:rsidRDefault="00BD6446" w:rsidP="00810384">
      <w:pPr>
        <w:rPr>
          <w:b/>
          <w:color w:val="auto"/>
          <w:sz w:val="32"/>
          <w:szCs w:val="32"/>
        </w:rPr>
      </w:pPr>
      <w:r w:rsidRPr="002A2C72">
        <w:rPr>
          <w:b/>
          <w:color w:val="9B2D1F" w:themeColor="accent2"/>
          <w:sz w:val="32"/>
          <w:szCs w:val="32"/>
          <w:lang w:val="en-US"/>
        </w:rPr>
        <w:t>Ranges</w:t>
      </w:r>
      <w:r w:rsidRPr="00BD6446">
        <w:rPr>
          <w:b/>
          <w:color w:val="auto"/>
          <w:sz w:val="32"/>
          <w:szCs w:val="32"/>
        </w:rPr>
        <w:t xml:space="preserve"> </w:t>
      </w:r>
      <w:r>
        <w:rPr>
          <w:b/>
          <w:color w:val="auto"/>
          <w:sz w:val="32"/>
          <w:szCs w:val="32"/>
        </w:rPr>
        <w:t>подтянуло всю база, где зарегистрировался провайдер ,</w:t>
      </w:r>
      <w:r w:rsidR="002A2C72">
        <w:rPr>
          <w:b/>
          <w:color w:val="auto"/>
          <w:sz w:val="32"/>
          <w:szCs w:val="32"/>
        </w:rPr>
        <w:t xml:space="preserve"> </w:t>
      </w:r>
      <w:r>
        <w:rPr>
          <w:b/>
          <w:color w:val="auto"/>
          <w:sz w:val="32"/>
          <w:szCs w:val="32"/>
        </w:rPr>
        <w:t>чтобы быстро найти адрес</w:t>
      </w:r>
      <w:r w:rsidR="002A2C72">
        <w:rPr>
          <w:b/>
          <w:color w:val="auto"/>
          <w:sz w:val="32"/>
          <w:szCs w:val="32"/>
        </w:rPr>
        <w:t xml:space="preserve">, можно другие удалить .Всё настроили  и  жмём </w:t>
      </w:r>
      <w:r w:rsidR="002A2C72" w:rsidRPr="002A2C72">
        <w:rPr>
          <w:b/>
          <w:color w:val="9B2D1F" w:themeColor="accent2"/>
          <w:sz w:val="32"/>
          <w:szCs w:val="32"/>
          <w:u w:val="single"/>
        </w:rPr>
        <w:t>кнопку старт</w:t>
      </w:r>
      <w:r w:rsidR="002A2C72">
        <w:rPr>
          <w:b/>
          <w:color w:val="auto"/>
          <w:sz w:val="32"/>
          <w:szCs w:val="32"/>
        </w:rPr>
        <w:t>.</w:t>
      </w:r>
      <w:r w:rsidR="002A2C72"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761947" cy="3448050"/>
            <wp:effectExtent l="19050" t="0" r="0" b="0"/>
            <wp:docPr id="11" name="Рисунок 10" descr="пор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рты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1947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FA0" w:rsidRDefault="00D60FA0" w:rsidP="00810384">
      <w:pPr>
        <w:rPr>
          <w:b/>
          <w:color w:val="auto"/>
          <w:sz w:val="32"/>
          <w:szCs w:val="32"/>
        </w:rPr>
      </w:pPr>
      <w:r>
        <w:rPr>
          <w:b/>
          <w:color w:val="auto"/>
          <w:sz w:val="32"/>
          <w:szCs w:val="32"/>
        </w:rPr>
        <w:lastRenderedPageBreak/>
        <w:t xml:space="preserve">Стрека  </w:t>
      </w:r>
      <w:r>
        <w:rPr>
          <w:b/>
          <w:color w:val="auto"/>
          <w:sz w:val="32"/>
          <w:szCs w:val="32"/>
          <w:lang w:val="en-US"/>
        </w:rPr>
        <w:t>udpxy</w:t>
      </w:r>
      <w:r w:rsidRPr="00D60FA0">
        <w:rPr>
          <w:b/>
          <w:color w:val="auto"/>
          <w:sz w:val="32"/>
          <w:szCs w:val="32"/>
        </w:rPr>
        <w:t xml:space="preserve">(1)(2)(3) </w:t>
      </w:r>
      <w:r>
        <w:rPr>
          <w:b/>
          <w:color w:val="auto"/>
          <w:sz w:val="32"/>
          <w:szCs w:val="32"/>
        </w:rPr>
        <w:t xml:space="preserve">там открытые порты и если в рамке нажмём </w:t>
      </w:r>
      <w:r>
        <w:rPr>
          <w:b/>
          <w:color w:val="auto"/>
          <w:sz w:val="32"/>
          <w:szCs w:val="32"/>
          <w:lang w:val="en-US"/>
        </w:rPr>
        <w:t>Status</w:t>
      </w:r>
      <w:r w:rsidRPr="00D60FA0">
        <w:rPr>
          <w:b/>
          <w:color w:val="auto"/>
          <w:sz w:val="32"/>
          <w:szCs w:val="32"/>
        </w:rPr>
        <w:t>,</w:t>
      </w:r>
      <w:r>
        <w:rPr>
          <w:b/>
          <w:color w:val="auto"/>
          <w:sz w:val="32"/>
          <w:szCs w:val="32"/>
        </w:rPr>
        <w:t>нас перебросит в браузер по адресу</w:t>
      </w:r>
    </w:p>
    <w:p w:rsidR="00D60FA0" w:rsidRDefault="00870FBD" w:rsidP="00810384">
      <w:pPr>
        <w:rPr>
          <w:b/>
          <w:color w:val="9B2D1F" w:themeColor="accent2"/>
        </w:rPr>
      </w:pPr>
      <w:hyperlink r:id="rId28" w:history="1">
        <w:r w:rsidR="00D60FA0" w:rsidRPr="00D60FA0">
          <w:rPr>
            <w:rStyle w:val="afa"/>
            <w:b/>
            <w:color w:val="9B2D1F" w:themeColor="accent2"/>
          </w:rPr>
          <w:t>http://37.21.147.244:1234/status</w:t>
        </w:r>
      </w:hyperlink>
    </w:p>
    <w:p w:rsidR="0081238E" w:rsidRPr="0081238E" w:rsidRDefault="00D60FA0" w:rsidP="00810384">
      <w:pPr>
        <w:rPr>
          <w:sz w:val="28"/>
          <w:szCs w:val="28"/>
        </w:rPr>
      </w:pPr>
      <w:r w:rsidRPr="00D60FA0">
        <w:rPr>
          <w:b/>
          <w:color w:val="9B2D1F" w:themeColor="accent2"/>
          <w:u w:val="single"/>
        </w:rPr>
        <w:t xml:space="preserve">программа всё ускоряет </w:t>
      </w:r>
      <w:r>
        <w:rPr>
          <w:b/>
          <w:color w:val="9B2D1F" w:themeColor="accent2"/>
          <w:u w:val="single"/>
        </w:rPr>
        <w:t>,</w:t>
      </w:r>
      <w:r w:rsidRPr="00D60FA0">
        <w:rPr>
          <w:b/>
          <w:color w:val="9B2D1F" w:themeColor="accent2"/>
          <w:u w:val="single"/>
        </w:rPr>
        <w:t>и  видно всё</w:t>
      </w:r>
      <w:r>
        <w:rPr>
          <w:b/>
          <w:color w:val="9B2D1F" w:themeColor="accent2"/>
          <w:u w:val="single"/>
        </w:rPr>
        <w:t>,</w:t>
      </w:r>
      <w:r w:rsidRPr="00D60FA0">
        <w:rPr>
          <w:b/>
          <w:color w:val="9B2D1F" w:themeColor="accent2"/>
          <w:u w:val="single"/>
        </w:rPr>
        <w:t xml:space="preserve"> что надо для человека</w:t>
      </w:r>
      <w:r w:rsidR="0081238E">
        <w:rPr>
          <w:b/>
          <w:color w:val="9B2D1F" w:themeColor="accent2"/>
          <w:u w:val="single"/>
        </w:rPr>
        <w:t>.</w:t>
      </w:r>
      <w:r w:rsidR="0081238E" w:rsidRPr="0081238E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 </w:t>
      </w:r>
      <w:r w:rsidR="0081238E">
        <w:rPr>
          <w:b/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2625" cy="3105150"/>
            <wp:effectExtent l="19050" t="0" r="9525" b="0"/>
            <wp:docPr id="15" name="Рисунок 12" descr="2022-12-25_13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31122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0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238E">
        <w:rPr>
          <w:b/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2625" cy="3533775"/>
            <wp:effectExtent l="19050" t="0" r="9525" b="0"/>
            <wp:docPr id="12" name="Рисунок 11" descr="2022-12-25_13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30840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3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238E" w:rsidRPr="0081238E"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 w:rsidR="0081238E" w:rsidRPr="0081238E">
        <w:rPr>
          <w:b/>
          <w:noProof/>
          <w:color w:val="auto"/>
          <w:sz w:val="32"/>
          <w:szCs w:val="32"/>
          <w:lang w:eastAsia="ru-RU"/>
        </w:rPr>
        <w:t>Нам важно</w:t>
      </w:r>
      <w:r w:rsidR="0081238E">
        <w:rPr>
          <w:b/>
          <w:noProof/>
          <w:color w:val="auto"/>
          <w:sz w:val="32"/>
          <w:szCs w:val="32"/>
          <w:lang w:eastAsia="ru-RU"/>
        </w:rPr>
        <w:t xml:space="preserve"> </w:t>
      </w:r>
      <w:r w:rsidR="0081238E">
        <w:rPr>
          <w:b/>
          <w:noProof/>
          <w:color w:val="auto"/>
          <w:sz w:val="32"/>
          <w:szCs w:val="32"/>
          <w:lang w:val="en-US" w:eastAsia="ru-RU"/>
        </w:rPr>
        <w:t>Destination</w:t>
      </w:r>
      <w:r w:rsidR="0081238E" w:rsidRPr="0081238E">
        <w:rPr>
          <w:b/>
          <w:noProof/>
          <w:color w:val="auto"/>
          <w:sz w:val="32"/>
          <w:szCs w:val="32"/>
          <w:lang w:eastAsia="ru-RU"/>
        </w:rPr>
        <w:t xml:space="preserve">  </w:t>
      </w:r>
      <w:r w:rsidR="0081238E">
        <w:t>225.54.</w:t>
      </w:r>
      <w:r w:rsidR="0081238E" w:rsidRPr="0081238E">
        <w:rPr>
          <w:color w:val="FF0000"/>
        </w:rPr>
        <w:t>225</w:t>
      </w:r>
      <w:r w:rsidR="0081238E">
        <w:t>.</w:t>
      </w:r>
      <w:r w:rsidR="0081238E" w:rsidRPr="0081238E">
        <w:rPr>
          <w:color w:val="00B050"/>
        </w:rPr>
        <w:t>151</w:t>
      </w:r>
      <w:r w:rsidR="0081238E">
        <w:t>:5000</w:t>
      </w:r>
      <w:r w:rsidR="0081238E" w:rsidRPr="0081238E">
        <w:t xml:space="preserve">    </w:t>
      </w:r>
      <w:r w:rsidR="0081238E">
        <w:t>225.54.</w:t>
      </w:r>
      <w:r w:rsidR="0081238E" w:rsidRPr="0081238E">
        <w:rPr>
          <w:color w:val="FF0000"/>
        </w:rPr>
        <w:t>205</w:t>
      </w:r>
      <w:r w:rsidR="0081238E">
        <w:t>.</w:t>
      </w:r>
      <w:r w:rsidR="0081238E" w:rsidRPr="0081238E">
        <w:rPr>
          <w:color w:val="00B050"/>
        </w:rPr>
        <w:t>150</w:t>
      </w:r>
      <w:r w:rsidR="0081238E">
        <w:t>:5000</w:t>
      </w:r>
      <w:r w:rsidR="0081238E" w:rsidRPr="0081238E">
        <w:t xml:space="preserve">    </w:t>
      </w:r>
      <w:r w:rsidR="0081238E" w:rsidRPr="0081238E">
        <w:rPr>
          <w:b/>
          <w:sz w:val="28"/>
          <w:szCs w:val="28"/>
        </w:rPr>
        <w:t>определяемся</w:t>
      </w:r>
      <w:r w:rsidR="0081238E" w:rsidRPr="0081238E">
        <w:rPr>
          <w:sz w:val="28"/>
          <w:szCs w:val="28"/>
        </w:rPr>
        <w:tab/>
      </w:r>
      <w:r w:rsidR="0081238E">
        <w:rPr>
          <w:sz w:val="28"/>
          <w:szCs w:val="28"/>
        </w:rPr>
        <w:t xml:space="preserve">в диапазонах,  </w:t>
      </w:r>
      <w:r w:rsidR="0081238E" w:rsidRPr="00BA074B">
        <w:rPr>
          <w:color w:val="D34817" w:themeColor="accent1"/>
          <w:sz w:val="28"/>
          <w:szCs w:val="28"/>
        </w:rPr>
        <w:t>смотрим красные цифры</w:t>
      </w:r>
      <w:r w:rsidR="00BA074B">
        <w:rPr>
          <w:color w:val="D34817" w:themeColor="accent1"/>
          <w:sz w:val="28"/>
          <w:szCs w:val="28"/>
        </w:rPr>
        <w:t xml:space="preserve"> </w:t>
      </w:r>
      <w:r w:rsidR="0081238E">
        <w:rPr>
          <w:sz w:val="28"/>
          <w:szCs w:val="28"/>
        </w:rPr>
        <w:t>,</w:t>
      </w:r>
      <w:r w:rsidR="00BA074B">
        <w:rPr>
          <w:sz w:val="28"/>
          <w:szCs w:val="28"/>
        </w:rPr>
        <w:t xml:space="preserve"> </w:t>
      </w:r>
      <w:r w:rsidR="0081238E">
        <w:rPr>
          <w:sz w:val="28"/>
          <w:szCs w:val="28"/>
        </w:rPr>
        <w:t xml:space="preserve">зелёные не важно будет другая </w:t>
      </w:r>
      <w:r w:rsidR="0081238E" w:rsidRPr="00BA074B">
        <w:rPr>
          <w:color w:val="9B2D1F" w:themeColor="accent2"/>
          <w:sz w:val="28"/>
          <w:szCs w:val="28"/>
        </w:rPr>
        <w:t xml:space="preserve">программа работать на перебор </w:t>
      </w:r>
      <w:r w:rsidR="0081238E" w:rsidRPr="00BA074B">
        <w:rPr>
          <w:color w:val="9B2D1F" w:themeColor="accent2"/>
          <w:sz w:val="28"/>
          <w:szCs w:val="28"/>
          <w:u w:val="single"/>
        </w:rPr>
        <w:t>от</w:t>
      </w:r>
      <w:r w:rsidR="00BA074B" w:rsidRPr="00BA074B">
        <w:rPr>
          <w:color w:val="9B2D1F" w:themeColor="accent2"/>
          <w:sz w:val="28"/>
          <w:szCs w:val="28"/>
          <w:u w:val="single"/>
        </w:rPr>
        <w:t xml:space="preserve"> 0-255</w:t>
      </w:r>
      <w:r w:rsidR="0081238E">
        <w:rPr>
          <w:sz w:val="28"/>
          <w:szCs w:val="28"/>
        </w:rPr>
        <w:t xml:space="preserve"> </w:t>
      </w:r>
      <w:r w:rsidR="00BA074B">
        <w:rPr>
          <w:sz w:val="28"/>
          <w:szCs w:val="28"/>
        </w:rPr>
        <w:t>.</w:t>
      </w:r>
    </w:p>
    <w:p w:rsidR="00BA074B" w:rsidRDefault="00BA074B" w:rsidP="00810384">
      <w:r>
        <w:lastRenderedPageBreak/>
        <w:t xml:space="preserve">                                                    </w:t>
      </w:r>
      <w:r w:rsidR="0081238E" w:rsidRPr="0081238E">
        <w:t xml:space="preserve"> </w:t>
      </w:r>
      <w:r>
        <w:t>ВОТ ПУСТАЯ ТАБЛИЦА</w:t>
      </w:r>
      <w:r w:rsidR="0081238E">
        <w:rPr>
          <w:b/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0085" cy="3463925"/>
            <wp:effectExtent l="19050" t="0" r="0" b="0"/>
            <wp:docPr id="14" name="Рисунок 13" descr="2022-12-25_131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31155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74B" w:rsidRDefault="00BA074B" w:rsidP="00810384">
      <w:pPr>
        <w:rPr>
          <w:sz w:val="28"/>
          <w:szCs w:val="28"/>
        </w:rPr>
      </w:pPr>
      <w:r w:rsidRPr="00BA074B">
        <w:rPr>
          <w:sz w:val="28"/>
          <w:szCs w:val="28"/>
        </w:rPr>
        <w:t xml:space="preserve">Определились </w:t>
      </w:r>
      <w:r>
        <w:rPr>
          <w:sz w:val="28"/>
          <w:szCs w:val="28"/>
        </w:rPr>
        <w:t>в браузере, вторая часть есть ,открываем программу</w:t>
      </w:r>
    </w:p>
    <w:p w:rsidR="00BA074B" w:rsidRDefault="00BA074B" w:rsidP="00810384">
      <w:pPr>
        <w:rPr>
          <w:color w:val="9B2D1F" w:themeColor="accent2"/>
          <w:sz w:val="28"/>
          <w:szCs w:val="28"/>
          <w:u w:val="single"/>
        </w:rPr>
      </w:pPr>
      <w:r w:rsidRPr="003C32F7">
        <w:rPr>
          <w:color w:val="9B2D1F" w:themeColor="accent2"/>
          <w:sz w:val="28"/>
          <w:szCs w:val="28"/>
          <w:u w:val="single"/>
        </w:rPr>
        <w:t xml:space="preserve">                          </w:t>
      </w:r>
      <w:r w:rsidRPr="00BA074B">
        <w:rPr>
          <w:color w:val="9B2D1F" w:themeColor="accent2"/>
          <w:sz w:val="28"/>
          <w:szCs w:val="28"/>
          <w:u w:val="single"/>
        </w:rPr>
        <w:t xml:space="preserve">    Scaner </w:t>
      </w:r>
      <w:r>
        <w:rPr>
          <w:color w:val="9B2D1F" w:themeColor="accent2"/>
          <w:sz w:val="28"/>
          <w:szCs w:val="28"/>
          <w:u w:val="single"/>
          <w:lang w:val="en-US"/>
        </w:rPr>
        <w:t>IPTV</w:t>
      </w:r>
      <w:r w:rsidRPr="003C32F7">
        <w:rPr>
          <w:color w:val="9B2D1F" w:themeColor="accent2"/>
          <w:sz w:val="28"/>
          <w:szCs w:val="28"/>
          <w:u w:val="single"/>
        </w:rPr>
        <w:t xml:space="preserve">           </w:t>
      </w:r>
    </w:p>
    <w:p w:rsidR="00BA074B" w:rsidRDefault="00BA074B" w:rsidP="00810384">
      <w:pPr>
        <w:rPr>
          <w:color w:val="9B2D1F" w:themeColor="accent2"/>
          <w:sz w:val="28"/>
          <w:szCs w:val="28"/>
          <w:u w:val="single"/>
        </w:rPr>
      </w:pPr>
      <w:r>
        <w:rPr>
          <w:color w:val="9B2D1F" w:themeColor="accent2"/>
          <w:sz w:val="28"/>
          <w:szCs w:val="28"/>
          <w:u w:val="single"/>
        </w:rPr>
        <w:t>СОБИРАЕМ АДРЕСА ДЛЯ СКАНИРОВАНИЯ ВИДЕО ПОТОКА</w:t>
      </w:r>
    </w:p>
    <w:p w:rsidR="00BA074B" w:rsidRPr="00136C1F" w:rsidRDefault="00BA074B" w:rsidP="00810384">
      <w:pPr>
        <w:rPr>
          <w:b/>
          <w:color w:val="9B2D1F" w:themeColor="accent2"/>
          <w:sz w:val="28"/>
          <w:szCs w:val="28"/>
          <w:u w:val="single"/>
        </w:rPr>
      </w:pPr>
      <w:r>
        <w:rPr>
          <w:color w:val="9B2D1F" w:themeColor="accent2"/>
          <w:sz w:val="28"/>
          <w:szCs w:val="28"/>
          <w:u w:val="single"/>
        </w:rPr>
        <w:t xml:space="preserve">ГОТОВИМ ШАБЛОН </w:t>
      </w:r>
      <w:r w:rsidRPr="00136C1F">
        <w:rPr>
          <w:b/>
          <w:color w:val="9B2D1F" w:themeColor="accent2"/>
          <w:sz w:val="28"/>
          <w:szCs w:val="28"/>
        </w:rPr>
        <w:t xml:space="preserve"> </w:t>
      </w:r>
      <w:r w:rsidR="00136C1F" w:rsidRPr="00136C1F">
        <w:rPr>
          <w:b/>
          <w:color w:val="9B2D1F" w:themeColor="accent2"/>
          <w:sz w:val="28"/>
          <w:szCs w:val="28"/>
        </w:rPr>
        <w:t xml:space="preserve">    </w:t>
      </w:r>
      <w:r w:rsidRPr="00BA074B">
        <w:rPr>
          <w:b/>
          <w:color w:val="9B2D1F" w:themeColor="accent2"/>
          <w:sz w:val="28"/>
          <w:szCs w:val="28"/>
          <w:lang w:val="en-US"/>
        </w:rPr>
        <w:t>IP</w:t>
      </w:r>
      <w:r w:rsidR="00136C1F" w:rsidRPr="00136C1F">
        <w:rPr>
          <w:b/>
          <w:color w:val="9B2D1F" w:themeColor="accent2"/>
          <w:sz w:val="28"/>
          <w:szCs w:val="28"/>
        </w:rPr>
        <w:t>:</w:t>
      </w:r>
      <w:r w:rsidR="00136C1F">
        <w:rPr>
          <w:b/>
          <w:color w:val="9B2D1F" w:themeColor="accent2"/>
          <w:sz w:val="28"/>
          <w:szCs w:val="28"/>
        </w:rPr>
        <w:t>ПОРТ</w:t>
      </w:r>
      <w:r w:rsidR="00136C1F" w:rsidRPr="00136C1F">
        <w:rPr>
          <w:b/>
          <w:color w:val="9B2D1F" w:themeColor="accent2"/>
          <w:sz w:val="28"/>
          <w:szCs w:val="28"/>
        </w:rPr>
        <w:t>/</w:t>
      </w:r>
      <w:r w:rsidR="00136C1F">
        <w:rPr>
          <w:b/>
          <w:color w:val="9B2D1F" w:themeColor="accent2"/>
          <w:sz w:val="28"/>
          <w:szCs w:val="28"/>
          <w:lang w:val="en-US"/>
        </w:rPr>
        <w:t>udp</w:t>
      </w:r>
      <w:r w:rsidR="00136C1F" w:rsidRPr="00136C1F">
        <w:rPr>
          <w:b/>
          <w:color w:val="9B2D1F" w:themeColor="accent2"/>
          <w:sz w:val="28"/>
          <w:szCs w:val="28"/>
        </w:rPr>
        <w:t>/</w:t>
      </w:r>
      <w:r w:rsidR="00136C1F" w:rsidRPr="00136C1F">
        <w:rPr>
          <w:b/>
          <w:noProof/>
          <w:color w:val="auto"/>
          <w:sz w:val="32"/>
          <w:szCs w:val="32"/>
          <w:lang w:eastAsia="ru-RU"/>
        </w:rPr>
        <w:t xml:space="preserve"> </w:t>
      </w:r>
      <w:r w:rsidR="00136C1F" w:rsidRPr="00136C1F">
        <w:rPr>
          <w:b/>
          <w:noProof/>
          <w:color w:val="9B2D1F" w:themeColor="accent2"/>
          <w:sz w:val="32"/>
          <w:szCs w:val="32"/>
          <w:lang w:val="en-US" w:eastAsia="ru-RU"/>
        </w:rPr>
        <w:t>Destination</w:t>
      </w:r>
    </w:p>
    <w:p w:rsidR="00136C1F" w:rsidRPr="003C32F7" w:rsidRDefault="00870FBD" w:rsidP="00810384">
      <w:pPr>
        <w:rPr>
          <w:color w:val="9B2D1F" w:themeColor="accent2"/>
          <w:sz w:val="28"/>
          <w:szCs w:val="28"/>
          <w:u w:val="single"/>
        </w:rPr>
      </w:pPr>
      <w:hyperlink r:id="rId32" w:history="1">
        <w:r w:rsidR="00136C1F" w:rsidRPr="00DF4F2B">
          <w:rPr>
            <w:rStyle w:val="afa"/>
            <w:sz w:val="28"/>
            <w:szCs w:val="28"/>
          </w:rPr>
          <w:t>http://37.21.147.244:1234/</w:t>
        </w:r>
        <w:r w:rsidR="00136C1F" w:rsidRPr="00DF4F2B">
          <w:rPr>
            <w:rStyle w:val="afa"/>
            <w:sz w:val="28"/>
            <w:szCs w:val="28"/>
            <w:lang w:val="en-US"/>
          </w:rPr>
          <w:t>udp</w:t>
        </w:r>
        <w:r w:rsidR="00136C1F" w:rsidRPr="003C32F7">
          <w:rPr>
            <w:rStyle w:val="afa"/>
            <w:sz w:val="28"/>
            <w:szCs w:val="28"/>
          </w:rPr>
          <w:t>/</w:t>
        </w:r>
        <w:r w:rsidR="00136C1F" w:rsidRPr="00DF4F2B">
          <w:rPr>
            <w:rStyle w:val="afa"/>
          </w:rPr>
          <w:t>225.54.225.151:5000</w:t>
        </w:r>
      </w:hyperlink>
    </w:p>
    <w:p w:rsidR="00136C1F" w:rsidRPr="00136C1F" w:rsidRDefault="00870FBD" w:rsidP="00810384">
      <w:hyperlink r:id="rId33" w:history="1">
        <w:r w:rsidR="00136C1F" w:rsidRPr="00DF4F2B">
          <w:rPr>
            <w:rStyle w:val="afa"/>
            <w:sz w:val="28"/>
            <w:szCs w:val="28"/>
            <w:lang w:val="en-US"/>
          </w:rPr>
          <w:t>http</w:t>
        </w:r>
        <w:r w:rsidR="00136C1F" w:rsidRPr="00136C1F">
          <w:rPr>
            <w:rStyle w:val="afa"/>
            <w:sz w:val="28"/>
            <w:szCs w:val="28"/>
          </w:rPr>
          <w:t>://37.21.147.244:1234/</w:t>
        </w:r>
        <w:r w:rsidR="00136C1F" w:rsidRPr="00DF4F2B">
          <w:rPr>
            <w:rStyle w:val="afa"/>
            <w:sz w:val="28"/>
            <w:szCs w:val="28"/>
            <w:lang w:val="en-US"/>
          </w:rPr>
          <w:t>udp</w:t>
        </w:r>
        <w:r w:rsidR="00136C1F" w:rsidRPr="00136C1F">
          <w:rPr>
            <w:rStyle w:val="afa"/>
            <w:sz w:val="28"/>
            <w:szCs w:val="28"/>
          </w:rPr>
          <w:t>/</w:t>
        </w:r>
        <w:r w:rsidR="00136C1F" w:rsidRPr="00DF4F2B">
          <w:rPr>
            <w:rStyle w:val="afa"/>
          </w:rPr>
          <w:t>225.54.205.150:5000</w:t>
        </w:r>
      </w:hyperlink>
    </w:p>
    <w:p w:rsidR="00D60FA0" w:rsidRDefault="00136C1F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t>Копируем первую строчку и запускаем сканер.</w:t>
      </w:r>
    </w:p>
    <w:p w:rsidR="00885ABE" w:rsidRDefault="00136C1F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работы полезно плеер </w:t>
      </w:r>
      <w:r>
        <w:rPr>
          <w:b/>
          <w:sz w:val="28"/>
          <w:szCs w:val="28"/>
          <w:lang w:val="en-US"/>
        </w:rPr>
        <w:t>vlc</w:t>
      </w:r>
      <w:r>
        <w:rPr>
          <w:b/>
          <w:sz w:val="28"/>
          <w:szCs w:val="28"/>
        </w:rPr>
        <w:t>,</w:t>
      </w:r>
      <w:r w:rsidRPr="00136C1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в сети скачать можно, по версии вашей виндовс .</w:t>
      </w:r>
    </w:p>
    <w:p w:rsidR="00885ABE" w:rsidRDefault="00885ABE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Ставим адрес где стрелкой показано, а программа разкладывает всё сама .Первый скан провели значит видео есть, в квадрате с лева можно прописать не 205 поискать </w:t>
      </w:r>
      <w:r w:rsidRPr="003B20A8">
        <w:rPr>
          <w:b/>
          <w:sz w:val="28"/>
          <w:szCs w:val="28"/>
          <w:u w:val="single"/>
        </w:rPr>
        <w:t>с 200 до 205</w:t>
      </w:r>
      <w:r w:rsidR="003B20A8" w:rsidRPr="003B20A8">
        <w:rPr>
          <w:b/>
          <w:sz w:val="28"/>
          <w:szCs w:val="28"/>
          <w:u w:val="single"/>
        </w:rPr>
        <w:t>.</w:t>
      </w:r>
    </w:p>
    <w:p w:rsidR="003B20A8" w:rsidRDefault="003B20A8" w:rsidP="0081038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следующему адресу 225 изменить </w:t>
      </w:r>
      <w:r w:rsidRPr="003B20A8">
        <w:rPr>
          <w:b/>
          <w:sz w:val="28"/>
          <w:szCs w:val="28"/>
          <w:u w:val="single"/>
        </w:rPr>
        <w:t>с 220 до 225</w:t>
      </w:r>
      <w:r>
        <w:rPr>
          <w:b/>
          <w:sz w:val="28"/>
          <w:szCs w:val="28"/>
        </w:rPr>
        <w:t xml:space="preserve">.  </w:t>
      </w:r>
    </w:p>
    <w:p w:rsidR="003B20A8" w:rsidRDefault="003B20A8" w:rsidP="00810384">
      <w:pPr>
        <w:rPr>
          <w:b/>
          <w:color w:val="9B2D1F" w:themeColor="accent2"/>
          <w:sz w:val="28"/>
          <w:szCs w:val="28"/>
        </w:rPr>
      </w:pPr>
      <w:r>
        <w:rPr>
          <w:b/>
          <w:sz w:val="28"/>
          <w:szCs w:val="28"/>
        </w:rPr>
        <w:t xml:space="preserve">              </w:t>
      </w:r>
      <w:r w:rsidRPr="003B20A8">
        <w:rPr>
          <w:b/>
          <w:color w:val="9B2D1F" w:themeColor="accent2"/>
          <w:sz w:val="28"/>
          <w:szCs w:val="28"/>
        </w:rPr>
        <w:t>Выставить всё ручками</w:t>
      </w:r>
      <w:r w:rsidR="00EB16CB">
        <w:rPr>
          <w:b/>
          <w:color w:val="9B2D1F" w:themeColor="accent2"/>
          <w:sz w:val="28"/>
          <w:szCs w:val="28"/>
        </w:rPr>
        <w:t xml:space="preserve"> и запустирть </w:t>
      </w:r>
    </w:p>
    <w:p w:rsidR="00EB16CB" w:rsidRPr="00EB16CB" w:rsidRDefault="00EB16CB" w:rsidP="00810384">
      <w:pPr>
        <w:rPr>
          <w:b/>
          <w:color w:val="9B2D1F" w:themeColor="accent2"/>
          <w:sz w:val="28"/>
          <w:szCs w:val="28"/>
          <w:u w:val="single"/>
        </w:rPr>
      </w:pPr>
      <w:r>
        <w:rPr>
          <w:b/>
          <w:color w:val="9B2D1F" w:themeColor="accent2"/>
          <w:sz w:val="28"/>
          <w:szCs w:val="28"/>
        </w:rPr>
        <w:t xml:space="preserve">                              </w:t>
      </w:r>
      <w:r w:rsidRPr="00EB16CB">
        <w:rPr>
          <w:b/>
          <w:color w:val="9B2D1F" w:themeColor="accent2"/>
          <w:sz w:val="28"/>
          <w:szCs w:val="28"/>
          <w:u w:val="single"/>
        </w:rPr>
        <w:t>Повторный пуск</w:t>
      </w:r>
    </w:p>
    <w:p w:rsidR="00136C1F" w:rsidRDefault="00885ABE" w:rsidP="00810384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>
        <w:rPr>
          <w:b/>
          <w:noProof/>
          <w:color w:val="9B2D1F" w:themeColor="accent2"/>
          <w:sz w:val="32"/>
          <w:szCs w:val="32"/>
          <w:u w:val="single"/>
          <w:lang w:eastAsia="ru-RU"/>
        </w:rPr>
        <w:lastRenderedPageBreak/>
        <w:drawing>
          <wp:inline distT="0" distB="0" distL="0" distR="0">
            <wp:extent cx="5760085" cy="3931285"/>
            <wp:effectExtent l="19050" t="0" r="0" b="0"/>
            <wp:docPr id="16" name="Рисунок 15" descr="скан видео пот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 видео поток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3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16CB">
        <w:rPr>
          <w:b/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0085" cy="3961130"/>
            <wp:effectExtent l="19050" t="0" r="0" b="0"/>
            <wp:docPr id="18" name="Рисунок 17" descr="повтор виде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втор видео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90C" w:rsidRDefault="00EB16CB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41390C">
        <w:rPr>
          <w:b/>
          <w:noProof/>
          <w:color w:val="9B2D1F" w:themeColor="accent2"/>
          <w:sz w:val="32"/>
          <w:szCs w:val="32"/>
          <w:lang w:eastAsia="ru-RU"/>
        </w:rPr>
        <w:t>Сканирование видео потоков идёт ,можно занятся другими делами, или просто ,ждать.</w:t>
      </w:r>
      <w:r w:rsidRPr="0041390C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По опыту дам ответ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</w:p>
    <w:p w:rsidR="0041390C" w:rsidRDefault="0041390C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lastRenderedPageBreak/>
        <w:t xml:space="preserve"> </w:t>
      </w:r>
      <w:hyperlink r:id="rId36" w:history="1">
        <w:r w:rsidRPr="00DF4F2B">
          <w:rPr>
            <w:rStyle w:val="afa"/>
            <w:b/>
            <w:noProof/>
            <w:sz w:val="32"/>
            <w:szCs w:val="32"/>
            <w:lang w:eastAsia="ru-RU"/>
          </w:rPr>
          <w:t>http://37.21.147.244:1234/udp/225.54.203.3:5000</w:t>
        </w:r>
      </w:hyperlink>
      <w:r w:rsidR="00464DF9">
        <w:rPr>
          <w:b/>
          <w:noProof/>
          <w:color w:val="9B2D1F" w:themeColor="accent2"/>
          <w:sz w:val="32"/>
          <w:szCs w:val="32"/>
          <w:lang w:eastAsia="ru-RU"/>
        </w:rPr>
        <w:t xml:space="preserve"> ВСЕГДА</w:t>
      </w:r>
    </w:p>
    <w:p w:rsidR="0041390C" w:rsidRDefault="0041390C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hyperlink r:id="rId37" w:history="1">
        <w:r w:rsidRPr="00DF4F2B">
          <w:rPr>
            <w:rStyle w:val="afa"/>
            <w:b/>
            <w:noProof/>
            <w:sz w:val="32"/>
            <w:szCs w:val="32"/>
            <w:lang w:eastAsia="ru-RU"/>
          </w:rPr>
          <w:t>http://37.21.147.244:1234/udp/225.54.205.3:5000</w:t>
        </w:r>
      </w:hyperlink>
      <w:r w:rsidR="00464DF9">
        <w:rPr>
          <w:b/>
          <w:noProof/>
          <w:color w:val="9B2D1F" w:themeColor="accent2"/>
          <w:sz w:val="32"/>
          <w:szCs w:val="32"/>
          <w:lang w:eastAsia="ru-RU"/>
        </w:rPr>
        <w:t xml:space="preserve">  ВСЕГДА</w:t>
      </w:r>
    </w:p>
    <w:p w:rsidR="00464DF9" w:rsidRDefault="00870FBD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hyperlink r:id="rId38" w:history="1">
        <w:r w:rsidR="00464DF9" w:rsidRPr="00DF4F2B">
          <w:rPr>
            <w:rStyle w:val="afa"/>
            <w:b/>
            <w:noProof/>
            <w:sz w:val="32"/>
            <w:szCs w:val="32"/>
            <w:lang w:eastAsia="ru-RU"/>
          </w:rPr>
          <w:t>http://37.21.147.244:1234/udp/225.54.223.3:5000</w:t>
        </w:r>
      </w:hyperlink>
      <w:r w:rsidR="00464DF9">
        <w:rPr>
          <w:b/>
          <w:noProof/>
          <w:color w:val="9B2D1F" w:themeColor="accent2"/>
          <w:sz w:val="32"/>
          <w:szCs w:val="32"/>
          <w:lang w:eastAsia="ru-RU"/>
        </w:rPr>
        <w:t xml:space="preserve">  ВСЕГДА</w:t>
      </w:r>
    </w:p>
    <w:p w:rsidR="00464DF9" w:rsidRDefault="00870FBD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hyperlink r:id="rId39" w:history="1">
        <w:r w:rsidR="00464DF9" w:rsidRPr="00DF4F2B">
          <w:rPr>
            <w:rStyle w:val="afa"/>
            <w:b/>
            <w:noProof/>
            <w:sz w:val="32"/>
            <w:szCs w:val="32"/>
            <w:lang w:eastAsia="ru-RU"/>
          </w:rPr>
          <w:t>http://37.21.147.244:1234/udp/225.54.225.3:5000</w:t>
        </w:r>
      </w:hyperlink>
      <w:r w:rsidR="00464DF9">
        <w:rPr>
          <w:b/>
          <w:noProof/>
          <w:color w:val="9B2D1F" w:themeColor="accent2"/>
          <w:sz w:val="32"/>
          <w:szCs w:val="32"/>
          <w:lang w:eastAsia="ru-RU"/>
        </w:rPr>
        <w:t xml:space="preserve">  ВСЕГДА</w:t>
      </w:r>
    </w:p>
    <w:p w:rsidR="00464DF9" w:rsidRDefault="00870FBD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hyperlink r:id="rId40" w:history="1">
        <w:r w:rsidR="00464DF9" w:rsidRPr="00DF4F2B">
          <w:rPr>
            <w:rStyle w:val="afa"/>
            <w:b/>
            <w:noProof/>
            <w:sz w:val="32"/>
            <w:szCs w:val="32"/>
            <w:lang w:eastAsia="ru-RU"/>
          </w:rPr>
          <w:t>http://37.21.147.244:1234/udp/233.7.70.1:5000</w:t>
        </w:r>
      </w:hyperlink>
      <w:r w:rsidR="00464DF9">
        <w:rPr>
          <w:b/>
          <w:noProof/>
          <w:color w:val="9B2D1F" w:themeColor="accent2"/>
          <w:sz w:val="32"/>
          <w:szCs w:val="32"/>
          <w:lang w:eastAsia="ru-RU"/>
        </w:rPr>
        <w:t xml:space="preserve">       ВСЕГДА   </w:t>
      </w:r>
    </w:p>
    <w:p w:rsidR="00464DF9" w:rsidRDefault="00464DF9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ДЛЯ НЕКОТОРЫХ МОЖЕТ БЫТЬ И ТАКИЕ</w:t>
      </w:r>
      <w:r w:rsidR="0041390C">
        <w:rPr>
          <w:b/>
          <w:noProof/>
          <w:color w:val="9B2D1F" w:themeColor="accent2"/>
          <w:sz w:val="32"/>
          <w:szCs w:val="32"/>
          <w:lang w:eastAsia="ru-RU"/>
        </w:rPr>
        <w:t xml:space="preserve">   </w:t>
      </w:r>
    </w:p>
    <w:p w:rsidR="00464DF9" w:rsidRDefault="0041390C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 w:rsidR="00464DF9" w:rsidRPr="00464DF9">
        <w:rPr>
          <w:b/>
          <w:noProof/>
          <w:color w:val="9B2D1F" w:themeColor="accent2"/>
          <w:sz w:val="32"/>
          <w:szCs w:val="32"/>
          <w:lang w:eastAsia="ru-RU"/>
        </w:rPr>
        <w:t>/udp/225.54.202.1:5000</w:t>
      </w:r>
    </w:p>
    <w:p w:rsidR="00603BD5" w:rsidRDefault="00464DF9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/udp/225.54.201</w:t>
      </w:r>
      <w:r w:rsidRPr="00464DF9">
        <w:rPr>
          <w:b/>
          <w:noProof/>
          <w:color w:val="9B2D1F" w:themeColor="accent2"/>
          <w:sz w:val="32"/>
          <w:szCs w:val="32"/>
          <w:lang w:eastAsia="ru-RU"/>
        </w:rPr>
        <w:t>.1:5000</w:t>
      </w:r>
      <w:r w:rsidR="0041390C">
        <w:rPr>
          <w:b/>
          <w:noProof/>
          <w:color w:val="9B2D1F" w:themeColor="accent2"/>
          <w:sz w:val="32"/>
          <w:szCs w:val="32"/>
          <w:lang w:eastAsia="ru-RU"/>
        </w:rPr>
        <w:t xml:space="preserve">  </w:t>
      </w:r>
    </w:p>
    <w:p w:rsidR="00EB16CB" w:rsidRDefault="0041390C" w:rsidP="00810384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>/udp/225.54.204</w:t>
      </w:r>
      <w:r w:rsidR="00603BD5" w:rsidRPr="00464DF9">
        <w:rPr>
          <w:b/>
          <w:noProof/>
          <w:color w:val="9B2D1F" w:themeColor="accent2"/>
          <w:sz w:val="32"/>
          <w:szCs w:val="32"/>
          <w:lang w:eastAsia="ru-RU"/>
        </w:rPr>
        <w:t>.1:5000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 xml:space="preserve">            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      </w:t>
      </w:r>
    </w:p>
    <w:p w:rsidR="00EB16CB" w:rsidRDefault="00464DF9" w:rsidP="00810384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>
        <w:rPr>
          <w:b/>
          <w:noProof/>
          <w:color w:val="9B2D1F" w:themeColor="accent2"/>
          <w:sz w:val="32"/>
          <w:szCs w:val="32"/>
          <w:u w:val="single"/>
          <w:lang w:eastAsia="ru-RU"/>
        </w:rPr>
        <w:t>МОМЕНТЫ ЗАКОДИРАВАННОГО ВИДЕО ЕСТЬ ЭТО ДИАПАЗОНЫ.</w:t>
      </w:r>
    </w:p>
    <w:p w:rsidR="00464DF9" w:rsidRDefault="002F61CA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/udp/225.54.223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.1:5000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ДО /udp/225.54.223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.1</w:t>
      </w:r>
      <w:r>
        <w:rPr>
          <w:b/>
          <w:noProof/>
          <w:color w:val="9B2D1F" w:themeColor="accent2"/>
          <w:sz w:val="32"/>
          <w:szCs w:val="32"/>
          <w:lang w:eastAsia="ru-RU"/>
        </w:rPr>
        <w:t>25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:5000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</w:t>
      </w:r>
    </w:p>
    <w:p w:rsidR="002F61CA" w:rsidRDefault="002F61CA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/udp/225.54.225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.1:5000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ДО /udp/225.54.223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.1</w:t>
      </w:r>
      <w:r>
        <w:rPr>
          <w:b/>
          <w:noProof/>
          <w:color w:val="9B2D1F" w:themeColor="accent2"/>
          <w:sz w:val="32"/>
          <w:szCs w:val="32"/>
          <w:lang w:eastAsia="ru-RU"/>
        </w:rPr>
        <w:t>25</w:t>
      </w:r>
      <w:r w:rsidRPr="002F61CA">
        <w:rPr>
          <w:b/>
          <w:noProof/>
          <w:color w:val="9B2D1F" w:themeColor="accent2"/>
          <w:sz w:val="32"/>
          <w:szCs w:val="32"/>
          <w:lang w:eastAsia="ru-RU"/>
        </w:rPr>
        <w:t>:5000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</w:p>
    <w:p w:rsidR="002F61CA" w:rsidRDefault="002F61CA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НА ЭТИХ ДИАПАЗОНАХ БУДЕТ ТАКОЕ</w:t>
      </w:r>
    </w:p>
    <w:p w:rsidR="00CB40A0" w:rsidRDefault="00CB40A0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761019" cy="3429000"/>
            <wp:effectExtent l="19050" t="0" r="0" b="0"/>
            <wp:docPr id="19" name="Рисунок 18" descr="КОДИР ВИДЕ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ДИР ВИДЕО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2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0A0" w:rsidRDefault="00CB40A0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lastRenderedPageBreak/>
        <w:t xml:space="preserve">ВСЕ ВОЗМОЖНОСТИ ДЛЯ ПОИСКА МОЖНО СОЗДАТЬ ПАПКУ В НЕЁ СОХРАНЯТЬ БАЗУ ПЛЕЙ ЛИСТОВ И СОБИРАТЬ 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>,</w:t>
      </w:r>
      <w:r>
        <w:rPr>
          <w:b/>
          <w:noProof/>
          <w:color w:val="9B2D1F" w:themeColor="accent2"/>
          <w:sz w:val="32"/>
          <w:szCs w:val="32"/>
          <w:lang w:eastAsia="ru-RU"/>
        </w:rPr>
        <w:t>ЧТО ТО СВОЁ.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>КАК ТОЛЬКО ОТОБРАЛИ 1 ЛИСТ ПОТОМ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ВТОРОЙ И ПЯТЫЙ 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>,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НЕСКОЛЬКО ПЛЕЙ ЛИСТОВ МОЖНО СОБРАТЬ В ОДИН 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>,</w:t>
      </w:r>
      <w:r>
        <w:rPr>
          <w:b/>
          <w:noProof/>
          <w:color w:val="9B2D1F" w:themeColor="accent2"/>
          <w:sz w:val="32"/>
          <w:szCs w:val="32"/>
          <w:lang w:eastAsia="ru-RU"/>
        </w:rPr>
        <w:t>И ПРОПИСАТЬ КАТЕГОРИЮ.</w:t>
      </w:r>
    </w:p>
    <w:p w:rsidR="00CB40A0" w:rsidRDefault="00CB40A0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БУДЕТ </w:t>
      </w:r>
      <w:r w:rsidRPr="00CB40A0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ИРКУТСК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,</w:t>
      </w:r>
      <w:r w:rsidRPr="00CB40A0">
        <w:rPr>
          <w:b/>
          <w:noProof/>
          <w:color w:val="9B2D1F" w:themeColor="accent2"/>
          <w:sz w:val="32"/>
          <w:szCs w:val="32"/>
          <w:u w:val="single"/>
          <w:lang w:eastAsia="ru-RU"/>
        </w:rPr>
        <w:t>ТОМСК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,</w:t>
      </w:r>
      <w:r w:rsidRPr="00CB40A0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НОВОСИБИРСК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,</w:t>
      </w:r>
      <w:r w:rsidRPr="00CB40A0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КРАСНОЯРСК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И МНОГО ГОРОДОВ НЕ ОБЬЯТНОЙ СТРАНЫ.</w:t>
      </w:r>
    </w:p>
    <w:p w:rsidR="00CB40A0" w:rsidRDefault="00CB40A0" w:rsidP="00810384">
      <w:pPr>
        <w:rPr>
          <w:b/>
          <w:noProof/>
          <w:color w:val="0070C0"/>
          <w:sz w:val="32"/>
          <w:szCs w:val="32"/>
          <w:u w:val="single"/>
          <w:lang w:eastAsia="ru-RU"/>
        </w:rPr>
      </w:pPr>
      <w:r w:rsidRPr="00CB40A0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НО ЕСТЬ ОДИН МИНУС ПРОВАЙДЕРЫ МОГУТ ВСЁ МЕНЯТЬ ОНИ ХОЗЯЕВА –МЫ ТОЛЬКО НАСТРАИВАЕМСЯ НА ИХ ХОТЕЛКИ.</w:t>
      </w:r>
      <w:r>
        <w:rPr>
          <w:b/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0085" cy="5135880"/>
            <wp:effectExtent l="19050" t="0" r="0" b="0"/>
            <wp:docPr id="20" name="Рисунок 19" descr="2022-12-25_15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51404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3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3997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ВОТ ОПРЕДЕЛИЛО РАБОЧИЙ ПОТОК В ГОРОДЕ </w:t>
      </w:r>
      <w:r w:rsidR="003F3997" w:rsidRPr="003F3997">
        <w:rPr>
          <w:b/>
          <w:noProof/>
          <w:color w:val="0070C0"/>
          <w:sz w:val="32"/>
          <w:szCs w:val="32"/>
          <w:u w:val="single"/>
          <w:lang w:eastAsia="ru-RU"/>
        </w:rPr>
        <w:t>ТОМСК</w:t>
      </w:r>
    </w:p>
    <w:p w:rsidR="003F3997" w:rsidRDefault="00906FC6" w:rsidP="00810384">
      <w:pPr>
        <w:rPr>
          <w:b/>
          <w:noProof/>
          <w:color w:val="0070C0"/>
          <w:sz w:val="32"/>
          <w:szCs w:val="32"/>
          <w:lang w:eastAsia="ru-RU"/>
        </w:rPr>
      </w:pPr>
      <w:r w:rsidRPr="00906FC6">
        <w:rPr>
          <w:b/>
          <w:noProof/>
          <w:color w:val="0070C0"/>
          <w:sz w:val="32"/>
          <w:szCs w:val="32"/>
          <w:lang w:eastAsia="ru-RU"/>
        </w:rPr>
        <w:t>СОХРАНЯЕМ ВЕСЬ ЛИСТ В ПАПКУ НАЗЫВАЕМ ПО СВОЕМУ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>
        <w:rPr>
          <w:b/>
          <w:noProof/>
          <w:color w:val="0070C0"/>
          <w:sz w:val="32"/>
          <w:szCs w:val="32"/>
          <w:lang w:eastAsia="ru-RU"/>
        </w:rPr>
        <w:lastRenderedPageBreak/>
        <w:t xml:space="preserve">И ПРОГНАТЬ ВСЁ ПО ГОРОДАМ РОСТЕЛЕКОМ ,И НАЙТИ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#EXTM3U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http://37.21.147.244:1234/udp/225.54.205.129:5000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http://37.21.147.244:1234/udp/225.54.205.130:5000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МАТЧ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!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http://37.21.147.244:1234/udp/225.54.205.131:5000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http://37.21.147.244:1234/udp/225.54.205.132:5000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#EXTINF:-1,07 РОССИЯ-24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http://37.21.147.244:1234/udp/225.54.205.136:5000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#EXTINF:-1,11 РЕН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#EXTINF:-1,12 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http://37.21.147.244:1234/udp/225.54.205.140:5000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#EXTINF:-1,10 ТВ 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#EXTINF:-1,13 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http://37.21.147.244:1234/udp/225.54.205.141:5000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#EXTINF:-1,16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#EXTINF:-1,15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#EXTINF:-1,17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Звезда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http://37.21.147.244:1234/udp/225.54.205.145:5000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#EXTINF:-1,20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МУЗ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http://37.21.147.244:1234/udp/225.54.205.148:5000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http://37.21.147.244:1234/udp/225.54.205.149:5000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МАТЧ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!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http://37.21.147.244:1234/udp/225.54.205.151:5000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http://37.21.147.244:1234/udp/225.54.205.152:5000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http://37.21.147.244:1234/udp/225.54.205.150:5000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#EXTINF:-1,09 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#EXTINF:-1,07 РОССИЯ-24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#EXTINF:-1,10 ТВ 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#EXTINF:-1,08 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#EXTINF:-1,13 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http://37.21.147.244:1234/udp/225.54.205.161:5000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#EXTINF:-1,11 РЕН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http://37.21.147.244:1234/udp/225.54.205.159:5000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#EXTINF:-1,12 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http://37.21.147.244:1234/udp/225.54.205.160:5000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http://37.21.147.244:1234/udp/225.54.205.162:5000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#EXTINF:-1,15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http://37.21.147.244:1234/udp/225.54.205.163:5000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#EXTINF:-1,16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http://37.21.147.244:1234/udp/225.54.205.164:5000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#EXTINF:-1,17 Звезда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http://37.21.147.244:1234/udp/225.54.205.165:5000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#EXTINF:-1,18 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http://37.21.147.244:1234/udp/225.54.205.166:5000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#EXTINF:-1,19 ТНТ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http://37.21.147.244:1234/udp/225.54.205.167:5000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ОТС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http://37.21.147.244:1234/udp/225.54.205.169:5000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#EXTINF:-1,49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#EXTINF:-1,20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МУЗ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http://37.21.147.244:1234/udp/225.54.205.168:5000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Ю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ОТС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Дисней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#EXTINF:-1,1_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НСК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49_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КАНАЛ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49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ТНТ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региональный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НСК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49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http://37.21.147.244:1234/udp/225.54.205.173:5000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#EXTINF:-1,VITRINA_VOSTOK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http://37.21.147.244:1234/udp/225.54.205.178:5000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#EXTINF:-1,Радио России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http://37.21.147.244:1234/udp/225.54.205.182:5000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#EXTINF:-1,ВЕСТИ ФМ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http://37.21.147.244:1234/udp/225.54.205.180:5000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#EXTINF:-1,МАЯК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http://37.21.147.244:1234/udp/225.54.205.181:5000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#EXTINF:-1,02 РОССИЯ-1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#EXTINF:-1,03 МАТЧ!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#EXTINF:-1,04 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#EXTINF:-1,07 РОССИЯ-24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#EXTINF:-1,08 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#EXTINF:-1,09 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#EXTINF:-1,10 ТВ 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#EXTINF:-1,12 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#EXTINF:-1,11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РЕН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http://37.21.147.244:1234/udp/225.54.203.11:5000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#EXTINF:-1,12 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#EXTINF:-1,14 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#EXTINF:-1,16 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#EXTINF:-1,17 Звезда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#EXTINF:-1,18 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#EXTINF:-1,15 ТВ3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#EXTINF:-1,19 ТНТ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#EXTINF:-1,20 МУЗ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http://37.21.147.244:1234/udp/225.54.203.22:5000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http://37.21.147.244:1234/udp/225.54.203.24:5000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МАТЧ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!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http://37.21.147.244:1234/udp/225.54.203.23:5000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#EXTINF:-1,08 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#EXTINF:-1,09 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http://37.21.147.244:1234/udp/225.54.203.29:5000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#EXTINF:-1,07 РОССИЯ-24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http://37.21.147.244:1234/udp/225.54.203.27:5000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#EXTINF:-1,11 РЕН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http://37.21.147.244:1234/udp/225.54.203.30:5000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#EXTINF:-1,13 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#EXTINF:-1,14 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#EXTINF:-1,16 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http://37.21.147.244:1234/udp/225.54.203.39:5000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http://37.21.147.244:1234/udp/225.54.203.32:5000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#EXTINF:-1,15 ТВ3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#EXTINF:-1,17 Звезда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#EXTINF:-1,18 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http://37.21.147.244:1234/udp/225.54.203.38:5000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#EXTINF:-1,20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МУЗ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http://37.21.147.244:1234/udp/225.54.203.40:5000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Кузбасс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http://37.21.147.244:1234/udp/225.54.203.84:5000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Анжерка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#EXTINF:-1,Сделано в Кузбассе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#EXTINF:-1,Сделано в Кузбассе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#EXTINF:-1,Ленинск + / Продвижение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http://37.21.147.244:1234/udp/225.54.203.89:5000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#EXTINF:-1,ВЕСТИ ФМ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http://37.21.147.244:1234/udp/225.54.203.90:5000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#EXTINF:-1,МАЯК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http://37.21.147.244:1234/udp/225.54.203.91:5000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#EXTINF:-1,Радио России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http://37.21.147.244:1234/udp/225.54.203.92:5000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#EXTINF:-1,Россия_1_кем_транск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http://37.21.147.244:1234/udp/225.54.203.127:5000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#EXTINF:-1,VITRINA_VOSTOK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http://37.21.147.244:1234/udp/225.54.223.129:5000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#EXTINF:-1,103 - CTC LOVE (+7)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http://37.21.147.244:1234/udp/225.54.223.131:5000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#EXTINF:-1,103 - CTC LOVE (+2)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http://37.21.147.244:1234/udp/225.54.223.130:5000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#EXTINF:-1,02 РОССИЯ-1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#EXTINF:-1,03 МАТЧ!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#EXTINF:-1,04 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http://37.21.147.244:1234/udp/225.54.223.157:5000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#EXTINF:-1,07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http://37.21.147.244:1234/udp/225.54.223.158:5000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#EXTINF:-1,Buryad FM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http://37.21.147.244:1234/udp/225.54.223.150:5000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http://37.21.147.244:1234/udp/225.54.223.159:5000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#EXTINF:-1,11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РЕН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#EXTINF:-1,12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Спас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#EXTINF:-1,14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Домашний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http://37.21.147.244:1234/udp/225.54.223.169:5000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#EXTINF:-1,16 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#EXTINF:-1,18 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#EXTINF:-1,19 ТНТ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#EXTINF:-1,15 ТВ3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#EXTINF:-1,20 МУЗ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#EXTINF:-1,20 МУЗ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#EXTINF:-1,01 ПЕРВЫЙ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http://37.21.147.244:1234/udp/225.54.223.178:5000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#EXTINF:-1,06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-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http://37.21.147.244:1234/udp/225.54.223.182:5000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#EXTINF:-1,04 НТВ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#EXTINF:-1,05 ПЯТЫЙ КАНАЛ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#EXTINF:-1,06 РОССИЯ-К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#EXTINF:-1,11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РЕН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http://37.21.147.244:1234/udp/225.54.223.185:5000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Центр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http://37.21.147.244:1234/udp/225.54.223.184:5000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#EXTINF:-1,15 ТВ3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#EXTINF:-1,17 Звезда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#EXTINF:-1,16 Пятница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http://37.21.147.244:1234/udp/225.54.223.187:5000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http://37.21.147.244:1234/udp/225.54.223.191:5000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#EXTINF:-1,09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ОТР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http://37.21.147.244:1234/udp/225.54.223.192:5000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#EXTINF:-1,18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МИР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http://37.21.147.244:1234/udp/225.54.223.189:5000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#EXTINF:-1,08 КАРУСЕЛЬ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http://37.21.147.244:1234/udp/225.54.223.190:5000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#EXTINF:-1,НСК 49 (Новосибирск)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http://37.21.147.244:1234/udp/225.54.223.198:5000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#EXTINF:-1,25 8 канал_ОрионТ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http://37.21.147.244:1234/udp/225.54.223.201:5000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#EXTINF:-1,ВЕСТИ ФМ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http://37.21.147.244:1234/udp/225.54.223.193:5000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#EXTINF:-1,054 - Subbota +4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http://37.21.147.244:1234/udp/225.54.223.203:5000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МАЯК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http://37.21.147.244:1234/udp/225.54.223.194:5000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Радио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России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http://37.21.147.244:1234/udp/225.54.223.195:5000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#EXTINF:-1,Радио России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http://37.21.147.244:1234/udp/225.54.223.196:5000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#EXTINF:-1,Радио России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http://37.21.147.244:1234/udp/225.54.223.197:5000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#EXTINF:-1,027 - CHE (+4)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http://37.21.147.244:1234/udp/225.54.223.211:5000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#EXTINF:-1,027 - CHE (+7)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http://37.21.147.244:1234/udp/225.54.223.212:5000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#EXTINF:-1,034 - U (+4)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http://37.21.147.244:1234/udp/225.54.223.221:5000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#EXTINF:-1,034 - U (+2)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http://37.21.147.244:1234/udp/225.54.223.223:5000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#EXTINF:-1,302 - Solnce (+4)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http://37.21.147.244:1234/udp/225.54.223.231:5000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#EXTINF:-1,302 - Solnce (+2)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http://37.21.147.244:1234/udp/225.54.223.232:5000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#EXTINF:-1,Vse TV CBL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http://37.21.147.244:1234/udp/225.54.223.233:5000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#EXTINF:-1,406 - 2x2 +4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http://37.21.147.244:1234/udp/225.54.223.241:5000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#EXTINF:-1,406 - 2x2 +2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http://37.21.147.244:1234/udp/225.54.223.243:5000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#EXTINF:-1,CHANSON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http://37.21.147.244:1234/udp/225.54.225.128:5000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#EXTINF:-1,Мир сериала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http://37.21.147.244:1234/udp/225.54.225.129:5000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#EXTINF:-1,Nayka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#EXTINF:-1,Rysskiy roman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#EXTINF:-1,Mult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#EXTINF:-1,A1 CBL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#EXTINF:-1,Detskii Mir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#EXTINF:-1,Rysskiy bestseller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#EXTINF:-1,Russkiy detectiv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http://37.21.147.244:1234/udp/225.54.225.138:5000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#EXTINF:-1,Dom Kino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#EXTINF:-1,TV 1000 Action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#EXTINF:-1,CTV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#EXTINF:-1,O2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#EXTINF:-1,.Red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#EXTINF:-1,Muzhskoy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#EXTINF:-1,RTG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Театр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http://37.21.147.244:1234/udp/225.54.225.148:5000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#EXTINF:-1,Kaleidoskop 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http://37.21.147.244:1234/udp/225.54.225.149:5000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#EXTINF:-1,МАТЧ! АРЕНА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#EXTINF:-1,Матч! Игра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#EXTINF:-1,.Sci-Fi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#EXTINF:-1,Россия 1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#EXTINF:-1,Поехали!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#EXTINF:-1,Европа Плюс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#EXTINF:-1,Sarafan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#EXTINF:-1,Дорама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#EXTINF:-1,.black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http://37.21.147.244:1234/udp/225.54.225.155:5000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#EXTINF:-1,Первый канал (+4)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http://37.21.147.244:1234/udp/225.54.225.161:5000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#EXTINF:-1,Союз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http://37.21.147.244:1234/udp/225.54.225.162:5000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#EXTINF:-1,TiJi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http://37.21.147.244:1234/udp/225.54.225.163:5000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#EXTINF:-1,Russkij illuzion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http://37.21.147.244:1234/udp/225.54.225.164:5000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МАТЧ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!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БОЕЦ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http://37.21.147.244:1234/udp/225.54.225.165:5000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#EXTINF:-1,365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http://37.21.147.244:1234/udp/225.54.225.166:5000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#EXTINF:-1,AMEDIA HIT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http://37.21.147.244:1234/udp/225.54.225.167:5000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#EXTINF:-1,N/A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http://37.21.147.244:1234/udp/225.54.225.169:5000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#EXTINF:-1,Amedia Premium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#EXTINF:-1,Oruzhie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#EXTINF:-1,STS Kids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#EXTINF:-1,Mezzo Live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МУЖСКОЕ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КИНО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#EXTINF:-1,Mult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http://37.21.147.244:1234/udp/225.54.225.175:5000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#EXTINF:-1,МАТЧ! Премьер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http://37.21.147.244:1234/udp/225.54.225.177:5000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#EXTINF:-1,КИНОМИКС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http://37.21.147.244:1234/udp/225.54.225.179:5000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#EXTINF:-1,Komedia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http://37.21.147.244:1234/udp/225.54.225.180:5000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#EXTINF:-1,КИНОКОМЕДИЯ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http://37.21.147.244:1234/udp/225.54.225.181:5000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Жара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http://37.21.147.244:1234/udp/225.54.225.182:5000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#EXTINF:-1,Sapphire SD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http://37.21.147.244:1234/udp/225.54.225.184:5000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#EXTINF:-1,КИНОКОМЕДИЯ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http://37.21.147.244:1234/udp/225.54.225.185:5000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#EXTINF:-1,Дом Кино ПРЕМИУМ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http://37.21.147.244:1234/udp/225.54.225.183:5000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#EXTINF:-1,Шалун ТВ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http://37.21.147.244:1234/udp/225.54.225.186:5000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#EXTINF:-1,BRIDGE Russkiy Hit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http://37.21.147.244:1234/udp/225.54.225.189:5000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#EXTINF:-1,BRIDGE HITS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#EXTINF:-1,Da Vinci Learning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#EXTINF:-1,History 2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Еда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#EXTINF:-1,MY PLANET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#EXTINF:-1,KINO 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#EXTINF:-1,Zhar ptica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http://37.21.147.244:1234/udp/225.54.225.199:5000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#EXTINF:-1,Zhivaja Planeta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КВН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#EXTINF:-1,Kineko SD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#EXTINF:-1,Rline.tv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#EXTINF:-1,KHL Prime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#EXTINF:-1,Illuzion +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#EXTINF:-1,Lubimoe Kino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#EXTINF:-1,Brazzers TV Europe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Кухня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http://37.21.147.244:1234/udp/225.54.225.209:5000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#EXTINF:-1,ISTORIA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http://37.21.147.244:1234/udp/225.54.225.210:5000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#EXTINF:-1,DuckTV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http://37.21.147.244:1234/udp/225.54.225.211:5000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#EXTINF:-1,Gulli Girl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http://37.21.147.244:1234/udp/225.54.225.212:5000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Мультиландия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http://37.21.147.244:1234/udp/225.54.225.213:5000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#EXTINF:-1,Match! Strana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http://37.21.147.244:1234/udp/225.54.225.214:5000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#EXTINF:-1,BRIDGE TV Classic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#EXTINF:-1,MCM Top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#EXTINF:-1,Ля-минор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#EXTINF:-1,BRIDGE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#EXTINF:-1,KHL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#EXTINF:-1,Russian Extreme TV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#EXTINF:-1,DRIVE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#EXTINF:-1,Ktokuda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#EXTINF:-1,TPO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#EXTINF:-1,Zoo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#EXTINF:-1,MMA-TV.com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http://37.21.147.244:1234/udp/233.7.70.14:5000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#EXTINF:-1,Viasat Sport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#EXTINF:-1,Viasat Explorer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#EXTINF:-1,Viasat History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#EXTINF:-1,Techno 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#EXTINF:-1,MIR 24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http://37.21.147.244:1234/udp/233.7.70.19:5000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#EXTINF:-1,13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СТС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#EXTINF:-1,TV 1000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Русское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кино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#EXTINF:-1,Viasat Nature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#EXTINF:-1,MY PLANET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#EXTINF:-1,Mult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Musik&amp;http://37.21.147.244:1234/udp/233.7.70.23:5000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#EXTINF:-1,Подмосковье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http://37.21.147.244:1234/udp/233.7.70.26:5000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#EXTINF:-1,Shopping live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http://37.21.147.244:1234/udp/233.7.70.28:5000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#EXTINF:-1,Футбол 1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http://37.21.147.244:1234/udp/233.7.70.29:5000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#EXTINF:-1,Футбол 2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http://37.21.147.244:1234/udp/233.7.70.31:5000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#EXTINF:-1,SolovievLive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РБК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(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КТВ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downscale)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lastRenderedPageBreak/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Ю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#EXTINF:-1,TV21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#EXTINF:-1,Fenix+Kino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#EXTINF:-1,Cinema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#EXTINF:-1,Yuvelirochka 3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#EXTINF:-1,NST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http://37.21.147.244:1234/udp/233.7.70.39:5000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#EXTINF:-1,Zee TV HD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#EXTINF:-1,Terra SD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#EXTINF:-1,RETRO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#EXTINF:-1,OHOTA I RYBALKA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#EXTINF:-1,USADBA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http://37.21.147.244:1234/udp/233.7.70.45:5000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#EXTINF:-1,Program1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http://37.21.147.244:1234/udp/233.7.70.46:5000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#EXTINF:-1,Ля-минор ТВ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http://37.21.147.244:1234/udp/233.7.70.48:5000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#EXTINF:-1,Дикий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http://37.21.147.244:1234/udp/233.7.70.49:5000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#EXTINF:-1,Program1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http://37.21.147.244:1234/udp/233.7.70.47:5000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#EXTINF:-1,Doctor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http://37.21.147.244:1234/udp/233.7.70.51:5000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#EXTINF:-1,Просвещение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eastAsia="ru-RU"/>
        </w:rPr>
        <w:lastRenderedPageBreak/>
        <w:t>http://37.21.147.244:1234/udp/233.7.70.50:5000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#EXTINF:-1,TV 1000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http://37.21.147.244:1234/udp/233.7.70.53:5000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#EXTINF:-1,Unikum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http://37.21.147.244:1234/udp/233.7.70.54:5000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Радость</w:t>
      </w: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 xml:space="preserve"> </w:t>
      </w:r>
      <w:r w:rsidRPr="00E1421B">
        <w:rPr>
          <w:b/>
          <w:noProof/>
          <w:color w:val="9B2D1F" w:themeColor="accent2"/>
          <w:sz w:val="20"/>
          <w:szCs w:val="20"/>
          <w:lang w:eastAsia="ru-RU"/>
        </w:rPr>
        <w:t>моя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http://37.21.147.244:1234/udp/233.7.70.55:5000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#EXTINF:-1,Mama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http://37.21.147.244:1234/udp/233.7.70.56:5000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#EXTINF:-1,World Fashion</w:t>
      </w:r>
    </w:p>
    <w:p w:rsidR="00E1421B" w:rsidRPr="003C32F7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3C32F7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http://37.21.147.244:1234/udp/233.7.70.57:5000</w:t>
      </w:r>
    </w:p>
    <w:p w:rsidR="00E1421B" w:rsidRPr="003C32F7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3C32F7">
        <w:rPr>
          <w:b/>
          <w:noProof/>
          <w:color w:val="9B2D1F" w:themeColor="accent2"/>
          <w:sz w:val="20"/>
          <w:szCs w:val="20"/>
          <w:lang w:val="en-US" w:eastAsia="ru-RU"/>
        </w:rPr>
        <w:t>#EXTINF:-1,World Fashion</w:t>
      </w:r>
    </w:p>
    <w:p w:rsidR="00E1421B" w:rsidRPr="003C32F7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3C32F7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http://37.21.147.244:1234/udp/233.7.70.58:5000</w:t>
      </w:r>
    </w:p>
    <w:p w:rsidR="00E1421B" w:rsidRPr="003C32F7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3C32F7">
        <w:rPr>
          <w:b/>
          <w:noProof/>
          <w:color w:val="9B2D1F" w:themeColor="accent2"/>
          <w:sz w:val="20"/>
          <w:szCs w:val="20"/>
          <w:lang w:val="en-US" w:eastAsia="ru-RU"/>
        </w:rPr>
        <w:t>#EXTINF:-1,TNT MUSIC</w:t>
      </w:r>
    </w:p>
    <w:p w:rsidR="00E1421B" w:rsidRPr="003C32F7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3C32F7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http://37.21.147.244:1234/udp/233.7.70.60:5000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#EXTINF:-1,MUSIC BOX RU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http://37.21.147.244:1234/udp/233.7.70.61:5000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#EXTINF:-1,MUSICBOX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http://37.21.147.244:1234/udp/233.7.70.62:5000</w:t>
      </w:r>
    </w:p>
    <w:p w:rsidR="00E1421B" w:rsidRPr="00E1421B" w:rsidRDefault="00E1421B" w:rsidP="00E1421B">
      <w:pPr>
        <w:rPr>
          <w:b/>
          <w:noProof/>
          <w:color w:val="9B2D1F" w:themeColor="accent2"/>
          <w:sz w:val="20"/>
          <w:szCs w:val="20"/>
          <w:lang w:val="en-US" w:eastAsia="ru-RU"/>
        </w:rPr>
      </w:pPr>
      <w:r w:rsidRPr="00E1421B">
        <w:rPr>
          <w:b/>
          <w:noProof/>
          <w:color w:val="9B2D1F" w:themeColor="accent2"/>
          <w:sz w:val="20"/>
          <w:szCs w:val="20"/>
          <w:lang w:val="en-US" w:eastAsia="ru-RU"/>
        </w:rPr>
        <w:t>#EXTINF:-1,RU.TV</w:t>
      </w:r>
    </w:p>
    <w:p w:rsidR="00E1421B" w:rsidRPr="00E1421B" w:rsidRDefault="00870FBD" w:rsidP="00E1421B">
      <w:pPr>
        <w:rPr>
          <w:b/>
          <w:noProof/>
          <w:color w:val="9B2D1F" w:themeColor="accent2"/>
          <w:sz w:val="20"/>
          <w:szCs w:val="20"/>
          <w:lang w:eastAsia="ru-RU"/>
        </w:rPr>
      </w:pPr>
      <w:hyperlink r:id="rId43" w:history="1">
        <w:r w:rsidR="00E1421B" w:rsidRPr="00DF4F2B">
          <w:rPr>
            <w:rStyle w:val="afa"/>
            <w:b/>
            <w:noProof/>
            <w:sz w:val="20"/>
            <w:szCs w:val="20"/>
            <w:lang w:eastAsia="ru-RU"/>
          </w:rPr>
          <w:t>http://37.21.147.244:1234/udp/233.7.70.63:5000</w:t>
        </w:r>
      </w:hyperlink>
      <w:r w:rsidR="00E1421B">
        <w:rPr>
          <w:b/>
          <w:noProof/>
          <w:color w:val="9B2D1F" w:themeColor="accent2"/>
          <w:sz w:val="20"/>
          <w:szCs w:val="20"/>
          <w:lang w:eastAsia="ru-RU"/>
        </w:rPr>
        <w:t xml:space="preserve">    ИТОГ  290 КАНАЛОВ</w:t>
      </w:r>
    </w:p>
    <w:p w:rsidR="00E1421B" w:rsidRDefault="00E1421B" w:rsidP="00E1421B">
      <w:pPr>
        <w:rPr>
          <w:b/>
          <w:noProof/>
          <w:color w:val="0070C0"/>
          <w:sz w:val="32"/>
          <w:szCs w:val="32"/>
          <w:lang w:eastAsia="ru-RU"/>
        </w:rPr>
      </w:pPr>
      <w:r>
        <w:rPr>
          <w:b/>
          <w:noProof/>
          <w:color w:val="0070C0"/>
          <w:sz w:val="32"/>
          <w:szCs w:val="32"/>
          <w:lang w:eastAsia="ru-RU"/>
        </w:rPr>
        <w:t>СВОИ КАНАЛЫ, ВРЕМЯ ЖДЁТ ВОЗМОЖНОСТИ.</w:t>
      </w:r>
    </w:p>
    <w:p w:rsidR="00E1421B" w:rsidRPr="00E1421B" w:rsidRDefault="00E1421B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ТЕПЕРЬ ДЛЯ ПОЛНОГО КОМПЛЕКТА</w:t>
      </w:r>
    </w:p>
    <w:p w:rsidR="00906FC6" w:rsidRDefault="00906FC6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ГОТОВИМ КАТЕГОРИЮ ПЛЕЙЛИСТА</w:t>
      </w:r>
    </w:p>
    <w:p w:rsidR="00E1421B" w:rsidRPr="003C32F7" w:rsidRDefault="00E1421B" w:rsidP="00810384">
      <w:pPr>
        <w:rPr>
          <w:b/>
          <w:noProof/>
          <w:color w:val="auto"/>
          <w:sz w:val="32"/>
          <w:szCs w:val="32"/>
          <w:lang w:eastAsia="ru-RU"/>
        </w:rPr>
      </w:pPr>
      <w:r w:rsidRPr="00E1421B">
        <w:rPr>
          <w:b/>
          <w:noProof/>
          <w:color w:val="auto"/>
          <w:sz w:val="32"/>
          <w:szCs w:val="32"/>
          <w:lang w:eastAsia="ru-RU"/>
        </w:rPr>
        <w:t>ОТКРОЕМ НОТЕПАД++</w:t>
      </w:r>
      <w:r>
        <w:rPr>
          <w:b/>
          <w:noProof/>
          <w:color w:val="auto"/>
          <w:sz w:val="32"/>
          <w:szCs w:val="32"/>
          <w:lang w:eastAsia="ru-RU"/>
        </w:rPr>
        <w:t xml:space="preserve"> СМОТРИМ ФАЙЛ НОВЫЙ В </w:t>
      </w:r>
      <w:r>
        <w:rPr>
          <w:b/>
          <w:noProof/>
          <w:color w:val="auto"/>
          <w:sz w:val="32"/>
          <w:szCs w:val="32"/>
          <w:lang w:val="en-US" w:eastAsia="ru-RU"/>
        </w:rPr>
        <w:t>M</w:t>
      </w:r>
      <w:r w:rsidRPr="00E1421B">
        <w:rPr>
          <w:b/>
          <w:noProof/>
          <w:color w:val="auto"/>
          <w:sz w:val="32"/>
          <w:szCs w:val="32"/>
          <w:lang w:eastAsia="ru-RU"/>
        </w:rPr>
        <w:t>3</w:t>
      </w:r>
      <w:r>
        <w:rPr>
          <w:b/>
          <w:noProof/>
          <w:color w:val="auto"/>
          <w:sz w:val="32"/>
          <w:szCs w:val="32"/>
          <w:lang w:val="en-US" w:eastAsia="ru-RU"/>
        </w:rPr>
        <w:t>U</w:t>
      </w:r>
      <w:r w:rsidRPr="00E1421B">
        <w:rPr>
          <w:b/>
          <w:noProof/>
          <w:color w:val="auto"/>
          <w:sz w:val="32"/>
          <w:szCs w:val="32"/>
          <w:lang w:eastAsia="ru-RU"/>
        </w:rPr>
        <w:t>.</w:t>
      </w:r>
    </w:p>
    <w:p w:rsidR="00E1421B" w:rsidRPr="00E1421B" w:rsidRDefault="00E1421B" w:rsidP="00E1421B">
      <w:pPr>
        <w:rPr>
          <w:b/>
          <w:noProof/>
          <w:color w:val="auto"/>
          <w:sz w:val="32"/>
          <w:szCs w:val="32"/>
          <w:lang w:eastAsia="ru-RU"/>
        </w:rPr>
      </w:pPr>
      <w:r w:rsidRPr="00E1421B">
        <w:rPr>
          <w:b/>
          <w:noProof/>
          <w:color w:val="auto"/>
          <w:sz w:val="32"/>
          <w:szCs w:val="32"/>
          <w:lang w:eastAsia="ru-RU"/>
        </w:rPr>
        <w:t>#</w:t>
      </w:r>
      <w:r w:rsidRPr="00E1421B">
        <w:rPr>
          <w:b/>
          <w:noProof/>
          <w:color w:val="auto"/>
          <w:sz w:val="32"/>
          <w:szCs w:val="32"/>
          <w:lang w:val="en-US" w:eastAsia="ru-RU"/>
        </w:rPr>
        <w:t>EXTINF</w:t>
      </w:r>
      <w:r w:rsidRPr="00E1421B">
        <w:rPr>
          <w:b/>
          <w:noProof/>
          <w:color w:val="auto"/>
          <w:sz w:val="32"/>
          <w:szCs w:val="32"/>
          <w:lang w:eastAsia="ru-RU"/>
        </w:rPr>
        <w:t xml:space="preserve">:-1,01 ПЕРВЫЙ КАНАЛ  </w:t>
      </w:r>
    </w:p>
    <w:p w:rsidR="00E1421B" w:rsidRPr="00E1421B" w:rsidRDefault="00870FBD" w:rsidP="00E1421B">
      <w:pPr>
        <w:rPr>
          <w:b/>
          <w:noProof/>
          <w:color w:val="auto"/>
          <w:sz w:val="32"/>
          <w:szCs w:val="32"/>
          <w:lang w:eastAsia="ru-RU"/>
        </w:rPr>
      </w:pPr>
      <w:hyperlink r:id="rId44" w:history="1">
        <w:r w:rsidR="00E1421B" w:rsidRPr="00DF4F2B">
          <w:rPr>
            <w:rStyle w:val="afa"/>
            <w:b/>
            <w:noProof/>
            <w:sz w:val="32"/>
            <w:szCs w:val="32"/>
            <w:lang w:val="en-US" w:eastAsia="ru-RU"/>
          </w:rPr>
          <w:t>http</w:t>
        </w:r>
        <w:r w:rsidR="00E1421B" w:rsidRPr="00E1421B">
          <w:rPr>
            <w:rStyle w:val="afa"/>
            <w:b/>
            <w:noProof/>
            <w:sz w:val="32"/>
            <w:szCs w:val="32"/>
            <w:lang w:eastAsia="ru-RU"/>
          </w:rPr>
          <w:t>://37.21.147.244:1234/</w:t>
        </w:r>
        <w:r w:rsidR="00E1421B" w:rsidRPr="00DF4F2B">
          <w:rPr>
            <w:rStyle w:val="afa"/>
            <w:b/>
            <w:noProof/>
            <w:sz w:val="32"/>
            <w:szCs w:val="32"/>
            <w:lang w:val="en-US" w:eastAsia="ru-RU"/>
          </w:rPr>
          <w:t>udp</w:t>
        </w:r>
        <w:r w:rsidR="00E1421B" w:rsidRPr="00E1421B">
          <w:rPr>
            <w:rStyle w:val="afa"/>
            <w:b/>
            <w:noProof/>
            <w:sz w:val="32"/>
            <w:szCs w:val="32"/>
            <w:lang w:eastAsia="ru-RU"/>
          </w:rPr>
          <w:t>/225.54.205.129:5000</w:t>
        </w:r>
      </w:hyperlink>
    </w:p>
    <w:p w:rsidR="00906FC6" w:rsidRDefault="00E1421B" w:rsidP="00810384">
      <w:pPr>
        <w:rPr>
          <w:b/>
          <w:noProof/>
          <w:color w:val="auto"/>
          <w:sz w:val="32"/>
          <w:szCs w:val="32"/>
          <w:lang w:eastAsia="ru-RU"/>
        </w:rPr>
      </w:pPr>
      <w:r>
        <w:rPr>
          <w:b/>
          <w:noProof/>
          <w:color w:val="auto"/>
          <w:sz w:val="32"/>
          <w:szCs w:val="32"/>
          <w:lang w:eastAsia="ru-RU"/>
        </w:rPr>
        <w:t xml:space="preserve">ВЫДЕЛИМ ЧАСТЬ ТЕКСТА </w:t>
      </w:r>
      <w:r w:rsidRPr="005D74A9">
        <w:rPr>
          <w:b/>
          <w:noProof/>
          <w:color w:val="auto"/>
          <w:sz w:val="32"/>
          <w:szCs w:val="32"/>
          <w:u w:val="single"/>
          <w:lang w:eastAsia="ru-RU"/>
        </w:rPr>
        <w:t>#</w:t>
      </w:r>
      <w:r w:rsidRPr="005D74A9">
        <w:rPr>
          <w:b/>
          <w:noProof/>
          <w:color w:val="auto"/>
          <w:sz w:val="32"/>
          <w:szCs w:val="32"/>
          <w:u w:val="single"/>
          <w:lang w:val="en-US" w:eastAsia="ru-RU"/>
        </w:rPr>
        <w:t>EXTINF</w:t>
      </w:r>
      <w:r w:rsidRPr="005D74A9">
        <w:rPr>
          <w:b/>
          <w:noProof/>
          <w:color w:val="auto"/>
          <w:sz w:val="32"/>
          <w:szCs w:val="32"/>
          <w:u w:val="single"/>
          <w:lang w:eastAsia="ru-RU"/>
        </w:rPr>
        <w:t>:-1,</w:t>
      </w:r>
      <w:r w:rsidR="005D74A9">
        <w:rPr>
          <w:b/>
          <w:noProof/>
          <w:color w:val="auto"/>
          <w:sz w:val="32"/>
          <w:szCs w:val="32"/>
          <w:lang w:eastAsia="ru-RU"/>
        </w:rPr>
        <w:t xml:space="preserve"> ПЕРЕХОДИМ В </w:t>
      </w:r>
      <w:r w:rsidR="005D74A9" w:rsidRPr="005D74A9">
        <w:rPr>
          <w:b/>
          <w:noProof/>
          <w:color w:val="auto"/>
          <w:sz w:val="32"/>
          <w:szCs w:val="32"/>
          <w:u w:val="single"/>
          <w:lang w:eastAsia="ru-RU"/>
        </w:rPr>
        <w:t>ПОИСК</w:t>
      </w:r>
      <w:r w:rsidR="005D74A9">
        <w:rPr>
          <w:b/>
          <w:noProof/>
          <w:color w:val="auto"/>
          <w:sz w:val="32"/>
          <w:szCs w:val="32"/>
          <w:lang w:eastAsia="ru-RU"/>
        </w:rPr>
        <w:t xml:space="preserve"> И ВЫБИРАЕМ З</w:t>
      </w:r>
      <w:r w:rsidR="003C32F7">
        <w:rPr>
          <w:b/>
          <w:noProof/>
          <w:color w:val="auto"/>
          <w:sz w:val="32"/>
          <w:szCs w:val="32"/>
          <w:lang w:eastAsia="ru-RU"/>
        </w:rPr>
        <w:t>А</w:t>
      </w:r>
      <w:r w:rsidR="005D74A9">
        <w:rPr>
          <w:b/>
          <w:noProof/>
          <w:color w:val="auto"/>
          <w:sz w:val="32"/>
          <w:szCs w:val="32"/>
          <w:lang w:eastAsia="ru-RU"/>
        </w:rPr>
        <w:t>МЕНИТЬ</w:t>
      </w:r>
    </w:p>
    <w:p w:rsidR="005D74A9" w:rsidRDefault="005D74A9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5D74A9">
        <w:rPr>
          <w:b/>
          <w:noProof/>
          <w:color w:val="auto"/>
          <w:sz w:val="32"/>
          <w:szCs w:val="32"/>
          <w:lang w:eastAsia="ru-RU"/>
        </w:rPr>
        <w:lastRenderedPageBreak/>
        <w:t>#EXTINF:-1</w:t>
      </w:r>
      <w:r w:rsidRPr="005D74A9">
        <w:rPr>
          <w:b/>
          <w:noProof/>
          <w:color w:val="9B2D1F" w:themeColor="accent2"/>
          <w:sz w:val="32"/>
          <w:szCs w:val="32"/>
          <w:lang w:eastAsia="ru-RU"/>
        </w:rPr>
        <w:t xml:space="preserve"> group-title="РОСТЕЛЕКОМ ТОМСК",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 w:rsidRPr="005D74A9">
        <w:rPr>
          <w:b/>
          <w:noProof/>
          <w:color w:val="auto"/>
          <w:sz w:val="32"/>
          <w:szCs w:val="32"/>
          <w:lang w:eastAsia="ru-RU"/>
        </w:rPr>
        <w:t>КРАСНЫМ</w:t>
      </w:r>
      <w:r>
        <w:rPr>
          <w:b/>
          <w:noProof/>
          <w:color w:val="auto"/>
          <w:sz w:val="32"/>
          <w:szCs w:val="32"/>
          <w:lang w:eastAsia="ru-RU"/>
        </w:rPr>
        <w:t xml:space="preserve"> ВЫДЕЛЕНОЕ ВСТАВИТЬ И АВТОМАТОМ НАЖМАЕМ ,ВСЕ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 w:rsidRPr="005D74A9">
        <w:rPr>
          <w:b/>
          <w:noProof/>
          <w:color w:val="auto"/>
          <w:sz w:val="32"/>
          <w:szCs w:val="32"/>
          <w:lang w:eastAsia="ru-RU"/>
        </w:rPr>
        <w:t>СТРОКИ ПОМЕНЯЮТСЯ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.</w:t>
      </w:r>
      <w:r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438775" cy="2295525"/>
            <wp:effectExtent l="19050" t="0" r="9525" b="0"/>
            <wp:docPr id="22" name="Рисунок 21" descr="2022-12-25_161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6193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4A9" w:rsidRDefault="005D74A9" w:rsidP="00810384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>ЖМЁМ ЗАМЕНИТЬ ВСЁ И ВСЁЁ.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#EXTM3U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ТОМСК",01 ПЕРВЫЙ КАНАЛ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http://37.21.147.244:1234/udp/225.54.205.129:5000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ТОМСК",02 РОССИЯ-1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http://37.21.147.244:1234/udp/225.54.205.130:5000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ТОМСК",03 МАТЧ!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http://37.21.147.244:1234/udp/225.54.205.131:5000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ТОМСК",04 НТВ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http://37.21.147.244:1234/udp/225.54.205.132:5000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ТОМСК",05 ПЯТЫЙ КАНАЛ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http://37.21.147.244:1234/udp/225.54.205.133:5000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ТОМСК",06 РОССИЯ-К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http://37.21.147.244:1234/udp/225.54.205.134:5000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ТОМСК",07 РОССИЯ-24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http://37.21.147.244:1234/udp/225.54.205.135:5000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#EXTINF:-1 group-title="РОСТЕЛЕКОМ ТОМСК",08 КАРУСЕЛЬ</w:t>
      </w:r>
    </w:p>
    <w:p w:rsidR="005D74A9" w:rsidRPr="005D74A9" w:rsidRDefault="005D74A9" w:rsidP="005D74A9">
      <w:pPr>
        <w:rPr>
          <w:b/>
          <w:noProof/>
          <w:color w:val="9B2D1F" w:themeColor="accent2"/>
          <w:sz w:val="20"/>
          <w:szCs w:val="20"/>
          <w:lang w:eastAsia="ru-RU"/>
        </w:rPr>
      </w:pPr>
      <w:r w:rsidRPr="005D74A9">
        <w:rPr>
          <w:b/>
          <w:noProof/>
          <w:color w:val="9B2D1F" w:themeColor="accent2"/>
          <w:sz w:val="20"/>
          <w:szCs w:val="20"/>
          <w:lang w:eastAsia="ru-RU"/>
        </w:rPr>
        <w:t>http://37.21.147.244:1234/udp/225.54.205.136:5000</w:t>
      </w:r>
    </w:p>
    <w:p w:rsidR="005D74A9" w:rsidRDefault="00A0242E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 w:rsidRPr="00A0242E">
        <w:rPr>
          <w:b/>
          <w:noProof/>
          <w:color w:val="9B2D1F" w:themeColor="accent2"/>
          <w:sz w:val="28"/>
          <w:szCs w:val="28"/>
          <w:lang w:eastAsia="ru-RU"/>
        </w:rPr>
        <w:t xml:space="preserve">ПРИМЕРНО ТАК </w:t>
      </w:r>
      <w:r w:rsidR="00D511A3">
        <w:rPr>
          <w:b/>
          <w:noProof/>
          <w:color w:val="9B2D1F" w:themeColor="accent2"/>
          <w:sz w:val="28"/>
          <w:szCs w:val="28"/>
          <w:lang w:eastAsia="ru-RU"/>
        </w:rPr>
        <w:t>,</w:t>
      </w:r>
      <w:r w:rsidRPr="00A0242E">
        <w:rPr>
          <w:b/>
          <w:noProof/>
          <w:color w:val="9B2D1F" w:themeColor="accent2"/>
          <w:sz w:val="28"/>
          <w:szCs w:val="28"/>
          <w:lang w:eastAsia="ru-RU"/>
        </w:rPr>
        <w:t xml:space="preserve"> </w:t>
      </w:r>
      <w:r>
        <w:rPr>
          <w:b/>
          <w:noProof/>
          <w:color w:val="9B2D1F" w:themeColor="accent2"/>
          <w:sz w:val="28"/>
          <w:szCs w:val="28"/>
          <w:lang w:eastAsia="ru-RU"/>
        </w:rPr>
        <w:t>ГОТОВИМ ЛИСТ</w:t>
      </w:r>
      <w:r w:rsidR="00D511A3">
        <w:rPr>
          <w:b/>
          <w:noProof/>
          <w:color w:val="9B2D1F" w:themeColor="accent2"/>
          <w:sz w:val="28"/>
          <w:szCs w:val="28"/>
          <w:lang w:eastAsia="ru-RU"/>
        </w:rPr>
        <w:t>,</w:t>
      </w:r>
      <w:r w:rsidR="008F62BF">
        <w:rPr>
          <w:b/>
          <w:noProof/>
          <w:color w:val="9B2D1F" w:themeColor="accent2"/>
          <w:sz w:val="28"/>
          <w:szCs w:val="28"/>
          <w:lang w:eastAsia="ru-RU"/>
        </w:rPr>
        <w:t xml:space="preserve"> СОБРАВ В ОДИН </w:t>
      </w:r>
      <w:r w:rsidR="00D511A3">
        <w:rPr>
          <w:b/>
          <w:noProof/>
          <w:color w:val="9B2D1F" w:themeColor="accent2"/>
          <w:sz w:val="28"/>
          <w:szCs w:val="28"/>
          <w:lang w:eastAsia="ru-RU"/>
        </w:rPr>
        <w:t xml:space="preserve">3 -6 ЛИСТА  С КАТЕГОРИЕЙ </w:t>
      </w: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 И СМОТРИМ ТВ.</w:t>
      </w:r>
    </w:p>
    <w:p w:rsidR="00D511A3" w:rsidRPr="003C32F7" w:rsidRDefault="00D511A3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lastRenderedPageBreak/>
        <w:t xml:space="preserve">САМЫЙ УДОБНЫЙ ПЛЕЕР ДЛЯ ПРОСОТРА </w:t>
      </w:r>
      <w:r>
        <w:rPr>
          <w:b/>
          <w:noProof/>
          <w:color w:val="9B2D1F" w:themeColor="accent2"/>
          <w:sz w:val="28"/>
          <w:szCs w:val="28"/>
          <w:lang w:val="en-US" w:eastAsia="ru-RU"/>
        </w:rPr>
        <w:t>IPTV</w:t>
      </w:r>
      <w:r w:rsidRPr="00D511A3">
        <w:rPr>
          <w:b/>
          <w:noProof/>
          <w:color w:val="9B2D1F" w:themeColor="accent2"/>
          <w:sz w:val="28"/>
          <w:szCs w:val="28"/>
          <w:lang w:eastAsia="ru-RU"/>
        </w:rPr>
        <w:t xml:space="preserve"> </w:t>
      </w:r>
    </w:p>
    <w:p w:rsidR="00FA780A" w:rsidRDefault="00FA780A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ВБИВАЕМ В БРАУЗЕРЕ ПОИСК  </w:t>
      </w:r>
      <w:r w:rsidRPr="00FA780A">
        <w:rPr>
          <w:b/>
          <w:noProof/>
          <w:color w:val="9B2D1F" w:themeColor="accent2"/>
          <w:sz w:val="28"/>
          <w:szCs w:val="28"/>
          <w:u w:val="single"/>
          <w:lang w:eastAsia="ru-RU"/>
        </w:rPr>
        <w:t>IP-TV Player</w:t>
      </w: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   СКАЧАЕМ ЕГО УСТАНОВИМ И ЕСЛИ ЗАПУСТИМ ПЕРВЫЙ РАЗПОЯВИТЬСЯ ОКНО</w:t>
      </w:r>
      <w:r>
        <w:rPr>
          <w:b/>
          <w:noProof/>
          <w:color w:val="9B2D1F" w:themeColor="accent2"/>
          <w:sz w:val="28"/>
          <w:szCs w:val="28"/>
          <w:lang w:eastAsia="ru-RU"/>
        </w:rPr>
        <w:drawing>
          <wp:inline distT="0" distB="0" distL="0" distR="0">
            <wp:extent cx="4676775" cy="1647825"/>
            <wp:effectExtent l="19050" t="0" r="9525" b="0"/>
            <wp:docPr id="23" name="Рисунок 22" descr="2022-12-25_165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5_165429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80A" w:rsidRDefault="00FA780A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>В НИЖНЕМ ОКНЕ ВЫБИРАЕМ НАШ ФАЙЛ С КАНАЛАМИ</w:t>
      </w:r>
      <w:r w:rsidR="007F6BD3">
        <w:rPr>
          <w:b/>
          <w:noProof/>
          <w:color w:val="9B2D1F" w:themeColor="accent2"/>
          <w:sz w:val="28"/>
          <w:szCs w:val="28"/>
          <w:lang w:eastAsia="ru-RU"/>
        </w:rPr>
        <w:t xml:space="preserve">  КНОПКУ С ТРОЕТОЧИЕМ.ЗАГРУЗИТСЯ ЛИСТ ЗАХОДИМ В ШЕСТЕРЁНКУ НАСТРОЙКИ, СТАВИМ ГАЛОЧКУ ВСЁ.</w:t>
      </w:r>
      <w:r w:rsidR="009064F3">
        <w:rPr>
          <w:b/>
          <w:noProof/>
          <w:color w:val="9B2D1F" w:themeColor="accent2"/>
          <w:sz w:val="28"/>
          <w:szCs w:val="28"/>
          <w:lang w:eastAsia="ru-RU"/>
        </w:rPr>
        <w:drawing>
          <wp:inline distT="0" distB="0" distL="0" distR="0">
            <wp:extent cx="5762625" cy="3562350"/>
            <wp:effectExtent l="19050" t="0" r="9525" b="0"/>
            <wp:docPr id="24" name="Рисунок 23" descr="НАСТРОЙКИ ПЛЕЙ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СТРОЙКИ ПЛЕЙЛИСТ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4F3" w:rsidRDefault="009064F3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>1 НАСТРОЙКА – ЖМЕМ ТУДА</w:t>
      </w:r>
    </w:p>
    <w:p w:rsidR="003C32F7" w:rsidRDefault="009064F3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2 ВЫБРАТЬ  ТЕЛЕ ПРОГРАММУ ОДНУ ИЗ 4- 5 ССЫЛОК И ОБНОВИТЬ </w:t>
      </w:r>
      <w:r w:rsidRPr="00603BD5">
        <w:rPr>
          <w:b/>
          <w:noProof/>
          <w:color w:val="9B2D1F" w:themeColor="accent2"/>
          <w:sz w:val="28"/>
          <w:szCs w:val="28"/>
          <w:u w:val="single"/>
          <w:lang w:eastAsia="ru-RU"/>
        </w:rPr>
        <w:t>СТРЕЛКА КОЛЬЦЕВАЯ</w:t>
      </w: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 .ЖДЁМ ПОКА ШКАЛА ПОЛНОСТЬЮ ЗАПОЛНИТСЯ.</w:t>
      </w:r>
    </w:p>
    <w:p w:rsidR="009064F3" w:rsidRDefault="009064F3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>ПРОСМОТРИТЕ ДОПОЛНИТЕЛЬНО НАСТРОЙКИ  МОЖН</w:t>
      </w:r>
      <w:r w:rsidR="00603BD5">
        <w:rPr>
          <w:b/>
          <w:noProof/>
          <w:color w:val="9B2D1F" w:themeColor="accent2"/>
          <w:sz w:val="28"/>
          <w:szCs w:val="28"/>
          <w:lang w:eastAsia="ru-RU"/>
        </w:rPr>
        <w:t>О</w:t>
      </w: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 ДОБАВИТЬ  </w:t>
      </w:r>
      <w:r w:rsidR="00603BD5">
        <w:rPr>
          <w:b/>
          <w:noProof/>
          <w:color w:val="9B2D1F" w:themeColor="accent2"/>
          <w:sz w:val="28"/>
          <w:szCs w:val="28"/>
          <w:lang w:eastAsia="ru-RU"/>
        </w:rPr>
        <w:t>,</w:t>
      </w:r>
      <w:r>
        <w:rPr>
          <w:b/>
          <w:noProof/>
          <w:color w:val="9B2D1F" w:themeColor="accent2"/>
          <w:sz w:val="28"/>
          <w:szCs w:val="28"/>
          <w:lang w:eastAsia="ru-RU"/>
        </w:rPr>
        <w:tab/>
        <w:t>ШКАЛУ ПРОКРУТКИ ИЛИ ИЗМЕНИТЬ ВЫСОТУ ШРИФТА . ВСЁ ,СМОТРИМ ВСЁ.</w:t>
      </w:r>
    </w:p>
    <w:p w:rsidR="003C32F7" w:rsidRDefault="003C32F7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lastRenderedPageBreak/>
        <w:t xml:space="preserve">                                                                  2 ЧАСТЬ</w:t>
      </w:r>
    </w:p>
    <w:p w:rsidR="003C32F7" w:rsidRDefault="003C32F7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t xml:space="preserve">                                        ПОИСК ВИДЕО ПО ГОРОДАМ .</w:t>
      </w:r>
    </w:p>
    <w:p w:rsidR="003C32F7" w:rsidRDefault="00870FBD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>
        <w:rPr>
          <w:b/>
          <w:noProof/>
          <w:color w:val="9B2D1F" w:themeColor="accent2"/>
          <w:sz w:val="28"/>
          <w:szCs w:val="28"/>
          <w:lang w:eastAsia="ru-RU"/>
        </w:rPr>
        <w:pict>
          <v:shape id="_x0000_s1034" type="#_x0000_t13" style="position:absolute;margin-left:223.85pt;margin-top:21.6pt;width:45pt;height:24pt;z-index:251662336"/>
        </w:pict>
      </w:r>
      <w:r>
        <w:rPr>
          <w:b/>
          <w:noProof/>
          <w:color w:val="9B2D1F" w:themeColor="accent2"/>
          <w:sz w:val="28"/>
          <w:szCs w:val="28"/>
          <w:lang w:eastAsia="ru-RU"/>
        </w:rPr>
        <w:pict>
          <v:shape id="_x0000_s1033" type="#_x0000_t13" style="position:absolute;margin-left:94.85pt;margin-top:21.6pt;width:34.5pt;height:30.75pt;z-index:251661312"/>
        </w:pict>
      </w:r>
      <w:r w:rsidR="003C32F7">
        <w:rPr>
          <w:b/>
          <w:noProof/>
          <w:color w:val="9B2D1F" w:themeColor="accent2"/>
          <w:sz w:val="28"/>
          <w:szCs w:val="28"/>
          <w:lang w:eastAsia="ru-RU"/>
        </w:rPr>
        <w:t xml:space="preserve">ОБРАЩАЕМСЯ К САЙТУ   </w:t>
      </w:r>
      <w:r w:rsidR="003C32F7" w:rsidRPr="003C32F7">
        <w:rPr>
          <w:b/>
          <w:noProof/>
          <w:color w:val="9B2D1F" w:themeColor="accent2"/>
          <w:sz w:val="28"/>
          <w:szCs w:val="28"/>
          <w:u w:val="single"/>
          <w:lang w:eastAsia="ru-RU"/>
        </w:rPr>
        <w:t>https://udpxy.ru/</w:t>
      </w:r>
      <w:r w:rsidR="003C32F7">
        <w:rPr>
          <w:b/>
          <w:noProof/>
          <w:color w:val="9B2D1F" w:themeColor="accent2"/>
          <w:sz w:val="28"/>
          <w:szCs w:val="28"/>
          <w:lang w:eastAsia="ru-RU"/>
        </w:rPr>
        <w:t xml:space="preserve">    </w:t>
      </w:r>
    </w:p>
    <w:p w:rsidR="003C32F7" w:rsidRDefault="00870FBD" w:rsidP="005D74A9">
      <w:pPr>
        <w:rPr>
          <w:b/>
          <w:noProof/>
          <w:color w:val="9B2D1F" w:themeColor="accent2"/>
          <w:sz w:val="28"/>
          <w:szCs w:val="28"/>
          <w:lang w:eastAsia="ru-RU"/>
        </w:rPr>
      </w:pPr>
      <w:r w:rsidRPr="00870FBD">
        <w:rPr>
          <w:b/>
          <w:noProof/>
          <w:color w:val="9B2D1F" w:themeColor="accent2"/>
          <w:sz w:val="32"/>
          <w:szCs w:val="32"/>
          <w:lang w:eastAsia="ru-RU"/>
        </w:rPr>
        <w:pict>
          <v:shape id="_x0000_s1035" type="#_x0000_t13" style="position:absolute;margin-left:1.85pt;margin-top:18.75pt;width:50.25pt;height:36.75pt;z-index:251663360"/>
        </w:pict>
      </w:r>
      <w:r w:rsidR="003C32F7">
        <w:rPr>
          <w:b/>
          <w:noProof/>
          <w:color w:val="9B2D1F" w:themeColor="accent2"/>
          <w:sz w:val="28"/>
          <w:szCs w:val="28"/>
          <w:lang w:eastAsia="ru-RU"/>
        </w:rPr>
        <w:t>ВЫБИРАЕМ                        РОССИЮ                      СВЕРДЛОВСКАЯ ОБЛ.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               ГОРОД ЕКАТЕРИНБУРГ.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 w:rsidR="00603BD5" w:rsidRPr="00603BD5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ИЛИ ЛЮБОЙ ГОРОД</w:t>
      </w:r>
    </w:p>
    <w:p w:rsidR="003C32F7" w:rsidRPr="003C32F7" w:rsidRDefault="003C32F7" w:rsidP="005D74A9">
      <w:pPr>
        <w:rPr>
          <w:b/>
          <w:noProof/>
          <w:color w:val="auto"/>
          <w:sz w:val="32"/>
          <w:szCs w:val="32"/>
          <w:lang w:eastAsia="ru-RU"/>
        </w:rPr>
      </w:pPr>
      <w:r w:rsidRPr="003C32F7">
        <w:rPr>
          <w:b/>
          <w:noProof/>
          <w:color w:val="auto"/>
          <w:sz w:val="32"/>
          <w:szCs w:val="32"/>
          <w:lang w:eastAsia="ru-RU"/>
        </w:rPr>
        <w:t xml:space="preserve">ПОСМОТРИМ КАКИЕ ПРОВАЙДЕРЫ БЫЛИ И КАКИЕ ПОРТЫ ИСПОЛЬЗУЮТ 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755394" cy="3619500"/>
            <wp:effectExtent l="19050" t="0" r="0" b="0"/>
            <wp:docPr id="21" name="Рисунок 20" descr="2022-12-29_13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30727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2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2F7" w:rsidRPr="003C32F7" w:rsidRDefault="003C32F7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 w:rsidRPr="003C32F7">
        <w:rPr>
          <w:b/>
          <w:noProof/>
          <w:color w:val="auto"/>
          <w:sz w:val="32"/>
          <w:szCs w:val="32"/>
          <w:lang w:eastAsia="ru-RU"/>
        </w:rPr>
        <w:t xml:space="preserve">ЧТО-ТО МОЖНО ПРОПУСТИТЬ, НО ЕСТЬ У НАС САЙТ ,ГДЕ СОБРАНА БАЗА </w:t>
      </w:r>
      <w:r w:rsidRPr="003C32F7">
        <w:rPr>
          <w:b/>
          <w:noProof/>
          <w:color w:val="auto"/>
          <w:sz w:val="32"/>
          <w:szCs w:val="32"/>
          <w:lang w:val="en-US" w:eastAsia="ru-RU"/>
        </w:rPr>
        <w:t>IP</w:t>
      </w:r>
      <w:r w:rsidRPr="003C32F7">
        <w:rPr>
          <w:b/>
          <w:noProof/>
          <w:color w:val="auto"/>
          <w:sz w:val="32"/>
          <w:szCs w:val="32"/>
          <w:lang w:eastAsia="ru-RU"/>
        </w:rPr>
        <w:t xml:space="preserve"> АДРЕСОВ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. 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https://4it.me/getlistip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СОБИРАЕМ ВСЕ </w:t>
      </w:r>
      <w:r>
        <w:rPr>
          <w:b/>
          <w:noProof/>
          <w:color w:val="9B2D1F" w:themeColor="accent2"/>
          <w:sz w:val="32"/>
          <w:szCs w:val="32"/>
          <w:lang w:val="en-US" w:eastAsia="ru-RU"/>
        </w:rPr>
        <w:t>IP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>
        <w:rPr>
          <w:b/>
          <w:noProof/>
          <w:color w:val="9B2D1F" w:themeColor="accent2"/>
          <w:sz w:val="32"/>
          <w:szCs w:val="32"/>
          <w:lang w:eastAsia="ru-RU"/>
        </w:rPr>
        <w:t>АДРЕСА ГОРОДА И КАПИРУЕМ В БУФЕР.</w:t>
      </w:r>
    </w:p>
    <w:p w:rsidR="003C32F7" w:rsidRPr="00603BD5" w:rsidRDefault="003C32F7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ОТКРЫВАЕМ playlistfinder.app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. 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ВСТАВИМ АДРЕСА В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val="en-US" w:eastAsia="ru-RU"/>
        </w:rPr>
        <w:t>Ranges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В 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ПО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>Р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Т СТАВИМ 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: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81 , 4022 , 8000 , 8111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 ……. 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ИЛИ СВОИ ВАРИАНТЫ.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ВЫСТАВЛЯЕМ ПОТОКИ </w:t>
      </w:r>
      <w:r>
        <w:rPr>
          <w:b/>
          <w:noProof/>
          <w:color w:val="9B2D1F" w:themeColor="accent2"/>
          <w:sz w:val="32"/>
          <w:szCs w:val="32"/>
          <w:lang w:val="en-US" w:eastAsia="ru-RU"/>
        </w:rPr>
        <w:t>Connections</w:t>
      </w: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от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400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по умолчанию</w:t>
      </w:r>
    </w:p>
    <w:p w:rsidR="003C32F7" w:rsidRP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2000 – 3000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 будет быстрее.</w:t>
      </w:r>
      <w:r w:rsidR="00603BD5">
        <w:rPr>
          <w:b/>
          <w:noProof/>
          <w:color w:val="9B2D1F" w:themeColor="accent2"/>
          <w:sz w:val="32"/>
          <w:szCs w:val="32"/>
          <w:lang w:eastAsia="ru-RU"/>
        </w:rPr>
        <w:t xml:space="preserve"> И ПУСК.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lastRenderedPageBreak/>
        <w:drawing>
          <wp:inline distT="0" distB="0" distL="0" distR="0">
            <wp:extent cx="5757867" cy="4133850"/>
            <wp:effectExtent l="19050" t="0" r="0" b="0"/>
            <wp:docPr id="25" name="Рисунок 24" descr="2022-12-29_13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30519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3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762625" cy="4400550"/>
            <wp:effectExtent l="19050" t="0" r="9525" b="0"/>
            <wp:docPr id="26" name="Рисунок 25" descr="2022-12-29_130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30952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9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2F7" w:rsidRPr="00603BD5" w:rsidRDefault="003C32F7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lastRenderedPageBreak/>
        <w:drawing>
          <wp:inline distT="0" distB="0" distL="0" distR="0">
            <wp:extent cx="5753100" cy="4733925"/>
            <wp:effectExtent l="19050" t="0" r="0" b="0"/>
            <wp:docPr id="27" name="Рисунок 26" descr="2022-12-29_181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81201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3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9B2D1F" w:themeColor="accent2"/>
          <w:sz w:val="32"/>
          <w:szCs w:val="32"/>
          <w:lang w:eastAsia="ru-RU"/>
        </w:rPr>
        <w:drawing>
          <wp:inline distT="0" distB="0" distL="0" distR="0">
            <wp:extent cx="5760085" cy="3583305"/>
            <wp:effectExtent l="19050" t="0" r="0" b="0"/>
            <wp:docPr id="28" name="Рисунок 27" descr="2022-12-29_183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83544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Выбираем пока один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адресс 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val="en-US" w:eastAsia="ru-RU"/>
        </w:rPr>
        <w:t>udpxy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>(3)</w:t>
      </w:r>
      <w:r>
        <w:rPr>
          <w:b/>
          <w:noProof/>
          <w:color w:val="9B2D1F" w:themeColor="accent2"/>
          <w:sz w:val="32"/>
          <w:szCs w:val="32"/>
          <w:lang w:eastAsia="ru-RU"/>
        </w:rPr>
        <w:t xml:space="preserve">проверяем </w:t>
      </w:r>
      <w:r w:rsidRPr="003C32F7">
        <w:rPr>
          <w:b/>
          <w:noProof/>
          <w:color w:val="9B2D1F" w:themeColor="accent2"/>
          <w:sz w:val="32"/>
          <w:szCs w:val="32"/>
          <w:u w:val="single"/>
          <w:lang w:val="en-US" w:eastAsia="ru-RU"/>
        </w:rPr>
        <w:t>status</w:t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u w:val="single"/>
          <w:lang w:val="en-US" w:eastAsia="ru-RU"/>
        </w:rPr>
      </w:pPr>
      <w:r>
        <w:rPr>
          <w:b/>
          <w:noProof/>
          <w:color w:val="9B2D1F" w:themeColor="accent2"/>
          <w:sz w:val="32"/>
          <w:szCs w:val="32"/>
          <w:u w:val="single"/>
          <w:lang w:eastAsia="ru-RU"/>
        </w:rPr>
        <w:lastRenderedPageBreak/>
        <w:drawing>
          <wp:inline distT="0" distB="0" distL="0" distR="0">
            <wp:extent cx="5760085" cy="2607310"/>
            <wp:effectExtent l="19050" t="0" r="0" b="0"/>
            <wp:docPr id="29" name="Рисунок 28" descr="2022-12-29_18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83626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2F7" w:rsidRPr="00603BD5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КОМПАНУЕМ </w:t>
      </w:r>
      <w:r>
        <w:rPr>
          <w:b/>
          <w:noProof/>
          <w:color w:val="9B2D1F" w:themeColor="accent2"/>
          <w:sz w:val="32"/>
          <w:szCs w:val="32"/>
          <w:lang w:eastAsia="ru-RU"/>
        </w:rPr>
        <w:t>АДРЕС ПОРТ +</w:t>
      </w:r>
      <w:r>
        <w:rPr>
          <w:b/>
          <w:noProof/>
          <w:color w:val="9B2D1F" w:themeColor="accent2"/>
          <w:sz w:val="32"/>
          <w:szCs w:val="32"/>
          <w:lang w:val="en-US" w:eastAsia="ru-RU"/>
        </w:rPr>
        <w:t>udp</w:t>
      </w:r>
      <w:r w:rsidRPr="00603BD5">
        <w:rPr>
          <w:b/>
          <w:noProof/>
          <w:color w:val="9B2D1F" w:themeColor="accent2"/>
          <w:sz w:val="32"/>
          <w:szCs w:val="32"/>
          <w:lang w:eastAsia="ru-RU"/>
        </w:rPr>
        <w:t>+</w:t>
      </w:r>
      <w:r>
        <w:rPr>
          <w:b/>
          <w:noProof/>
          <w:color w:val="9B2D1F" w:themeColor="accent2"/>
          <w:sz w:val="32"/>
          <w:szCs w:val="32"/>
          <w:lang w:val="en-US" w:eastAsia="ru-RU"/>
        </w:rPr>
        <w:t>Destination</w:t>
      </w:r>
      <w:r w:rsidRPr="00603BD5">
        <w:rPr>
          <w:b/>
          <w:noProof/>
          <w:color w:val="9B2D1F" w:themeColor="accent2"/>
          <w:sz w:val="32"/>
          <w:szCs w:val="32"/>
          <w:lang w:eastAsia="ru-RU"/>
        </w:rPr>
        <w:t xml:space="preserve"> </w:t>
      </w:r>
    </w:p>
    <w:p w:rsidR="003C32F7" w:rsidRPr="003C32F7" w:rsidRDefault="00870FBD" w:rsidP="005D74A9">
      <w:pPr>
        <w:rPr>
          <w:color w:val="9B2D1F" w:themeColor="accent2"/>
          <w:sz w:val="32"/>
          <w:szCs w:val="32"/>
          <w:u w:val="single"/>
        </w:rPr>
      </w:pPr>
      <w:hyperlink r:id="rId54" w:history="1"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http</w:t>
        </w:r>
        <w:r w:rsidR="003C32F7" w:rsidRPr="003C32F7">
          <w:rPr>
            <w:rStyle w:val="afa"/>
            <w:b/>
            <w:noProof/>
            <w:sz w:val="32"/>
            <w:szCs w:val="32"/>
            <w:lang w:eastAsia="ru-RU"/>
          </w:rPr>
          <w:t>://92.248.155.102:81/</w:t>
        </w:r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udp</w:t>
        </w:r>
        <w:r w:rsidR="003C32F7" w:rsidRPr="003C32F7">
          <w:rPr>
            <w:rStyle w:val="afa"/>
            <w:b/>
            <w:noProof/>
            <w:sz w:val="32"/>
            <w:szCs w:val="32"/>
            <w:lang w:eastAsia="ru-RU"/>
          </w:rPr>
          <w:t>/</w:t>
        </w:r>
        <w:r w:rsidR="003C32F7" w:rsidRPr="00AD3876">
          <w:rPr>
            <w:rStyle w:val="afa"/>
            <w:sz w:val="32"/>
            <w:szCs w:val="32"/>
          </w:rPr>
          <w:t>225.0.56.29:1234</w:t>
        </w:r>
      </w:hyperlink>
      <w:r w:rsidR="003C32F7" w:rsidRPr="003C32F7">
        <w:rPr>
          <w:color w:val="9B2D1F" w:themeColor="accent2"/>
          <w:sz w:val="32"/>
          <w:szCs w:val="32"/>
          <w:u w:val="single"/>
        </w:rPr>
        <w:t xml:space="preserve">                </w:t>
      </w:r>
    </w:p>
    <w:p w:rsidR="003C32F7" w:rsidRDefault="003C32F7" w:rsidP="005D74A9">
      <w:pPr>
        <w:rPr>
          <w:color w:val="9B2D1F" w:themeColor="accent2"/>
          <w:sz w:val="32"/>
          <w:szCs w:val="32"/>
          <w:u w:val="single"/>
        </w:rPr>
      </w:pPr>
      <w:r>
        <w:rPr>
          <w:color w:val="9B2D1F" w:themeColor="accent2"/>
          <w:sz w:val="32"/>
          <w:szCs w:val="32"/>
          <w:u w:val="single"/>
        </w:rPr>
        <w:t>можно поганять провайдер бставит несколько мультикастов</w:t>
      </w:r>
    </w:p>
    <w:p w:rsidR="003C32F7" w:rsidRPr="003C32F7" w:rsidRDefault="00870FBD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hyperlink r:id="rId55" w:history="1"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http</w:t>
        </w:r>
        <w:r w:rsidR="003C32F7" w:rsidRPr="00AD3876">
          <w:rPr>
            <w:rStyle w:val="afa"/>
            <w:b/>
            <w:noProof/>
            <w:sz w:val="32"/>
            <w:szCs w:val="32"/>
            <w:lang w:eastAsia="ru-RU"/>
          </w:rPr>
          <w:t>://92.248.155.102:81/</w:t>
        </w:r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udp</w:t>
        </w:r>
        <w:r w:rsidR="003C32F7" w:rsidRPr="00AD3876">
          <w:rPr>
            <w:rStyle w:val="afa"/>
            <w:b/>
            <w:noProof/>
            <w:sz w:val="32"/>
            <w:szCs w:val="32"/>
            <w:lang w:eastAsia="ru-RU"/>
          </w:rPr>
          <w:t>/</w:t>
        </w:r>
        <w:r w:rsidR="003C32F7" w:rsidRPr="00AD3876">
          <w:rPr>
            <w:rStyle w:val="afa"/>
            <w:sz w:val="32"/>
            <w:szCs w:val="32"/>
          </w:rPr>
          <w:t>225.0.</w:t>
        </w:r>
        <w:r w:rsidR="003C32F7" w:rsidRPr="003C32F7">
          <w:rPr>
            <w:rStyle w:val="afa"/>
            <w:color w:val="9B2D1F" w:themeColor="accent2"/>
            <w:sz w:val="32"/>
            <w:szCs w:val="32"/>
          </w:rPr>
          <w:t>55</w:t>
        </w:r>
        <w:r w:rsidR="003C32F7" w:rsidRPr="00AD3876">
          <w:rPr>
            <w:rStyle w:val="afa"/>
            <w:sz w:val="32"/>
            <w:szCs w:val="32"/>
          </w:rPr>
          <w:t>.29:1234</w:t>
        </w:r>
      </w:hyperlink>
      <w:r w:rsid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   есть</w:t>
      </w:r>
    </w:p>
    <w:p w:rsidR="003C32F7" w:rsidRPr="003C32F7" w:rsidRDefault="00870FBD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hyperlink r:id="rId56" w:history="1"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http</w:t>
        </w:r>
        <w:r w:rsidR="003C32F7" w:rsidRPr="003C32F7">
          <w:rPr>
            <w:rStyle w:val="afa"/>
            <w:b/>
            <w:noProof/>
            <w:sz w:val="32"/>
            <w:szCs w:val="32"/>
            <w:lang w:eastAsia="ru-RU"/>
          </w:rPr>
          <w:t>://92.248.155.102:81/</w:t>
        </w:r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udp</w:t>
        </w:r>
        <w:r w:rsidR="003C32F7" w:rsidRPr="003C32F7">
          <w:rPr>
            <w:rStyle w:val="afa"/>
            <w:b/>
            <w:noProof/>
            <w:sz w:val="32"/>
            <w:szCs w:val="32"/>
            <w:lang w:eastAsia="ru-RU"/>
          </w:rPr>
          <w:t>/</w:t>
        </w:r>
        <w:r w:rsidR="003C32F7" w:rsidRPr="00AD3876">
          <w:rPr>
            <w:rStyle w:val="afa"/>
            <w:sz w:val="32"/>
            <w:szCs w:val="32"/>
          </w:rPr>
          <w:t>225.0.</w:t>
        </w:r>
        <w:r w:rsidR="003C32F7" w:rsidRPr="003C32F7">
          <w:rPr>
            <w:rStyle w:val="afa"/>
            <w:color w:val="9B2D1F" w:themeColor="accent2"/>
            <w:sz w:val="32"/>
            <w:szCs w:val="32"/>
          </w:rPr>
          <w:t>56</w:t>
        </w:r>
        <w:r w:rsidR="003C32F7" w:rsidRPr="00AD3876">
          <w:rPr>
            <w:rStyle w:val="afa"/>
            <w:sz w:val="32"/>
            <w:szCs w:val="32"/>
          </w:rPr>
          <w:t>.29:1234</w:t>
        </w:r>
      </w:hyperlink>
      <w:r w:rsid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  есть</w:t>
      </w:r>
    </w:p>
    <w:p w:rsidR="003C32F7" w:rsidRDefault="00870FBD" w:rsidP="005D74A9">
      <w:pPr>
        <w:rPr>
          <w:b/>
          <w:noProof/>
          <w:color w:val="9B2D1F" w:themeColor="accent2"/>
          <w:sz w:val="32"/>
          <w:szCs w:val="32"/>
          <w:u w:val="single"/>
          <w:lang w:eastAsia="ru-RU"/>
        </w:rPr>
      </w:pPr>
      <w:hyperlink r:id="rId57" w:history="1"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http</w:t>
        </w:r>
        <w:r w:rsidR="003C32F7" w:rsidRPr="00AD3876">
          <w:rPr>
            <w:rStyle w:val="afa"/>
            <w:b/>
            <w:noProof/>
            <w:sz w:val="32"/>
            <w:szCs w:val="32"/>
            <w:lang w:eastAsia="ru-RU"/>
          </w:rPr>
          <w:t>://92.248.155.102:81/</w:t>
        </w:r>
        <w:r w:rsidR="003C32F7" w:rsidRPr="00AD3876">
          <w:rPr>
            <w:rStyle w:val="afa"/>
            <w:b/>
            <w:noProof/>
            <w:sz w:val="32"/>
            <w:szCs w:val="32"/>
            <w:lang w:val="en-US" w:eastAsia="ru-RU"/>
          </w:rPr>
          <w:t>udp</w:t>
        </w:r>
        <w:r w:rsidR="003C32F7" w:rsidRPr="00AD3876">
          <w:rPr>
            <w:rStyle w:val="afa"/>
            <w:b/>
            <w:noProof/>
            <w:sz w:val="32"/>
            <w:szCs w:val="32"/>
            <w:lang w:eastAsia="ru-RU"/>
          </w:rPr>
          <w:t>/</w:t>
        </w:r>
        <w:r w:rsidR="003C32F7" w:rsidRPr="00AD3876">
          <w:rPr>
            <w:rStyle w:val="afa"/>
            <w:sz w:val="32"/>
            <w:szCs w:val="32"/>
          </w:rPr>
          <w:t>225.0.</w:t>
        </w:r>
        <w:r w:rsidR="003C32F7" w:rsidRPr="003C32F7">
          <w:rPr>
            <w:rStyle w:val="afa"/>
            <w:color w:val="9B2D1F" w:themeColor="accent2"/>
            <w:sz w:val="32"/>
            <w:szCs w:val="32"/>
          </w:rPr>
          <w:t>59</w:t>
        </w:r>
        <w:r w:rsidR="003C32F7" w:rsidRPr="00AD3876">
          <w:rPr>
            <w:rStyle w:val="afa"/>
            <w:sz w:val="32"/>
            <w:szCs w:val="32"/>
          </w:rPr>
          <w:t>.29:1234</w:t>
        </w:r>
      </w:hyperlink>
      <w:r w:rsidR="003C32F7">
        <w:rPr>
          <w:b/>
          <w:noProof/>
          <w:color w:val="9B2D1F" w:themeColor="accent2"/>
          <w:sz w:val="32"/>
          <w:szCs w:val="32"/>
          <w:u w:val="single"/>
          <w:lang w:eastAsia="ru-RU"/>
        </w:rPr>
        <w:t xml:space="preserve">   есть</w:t>
      </w:r>
      <w:r w:rsidR="003C32F7">
        <w:rPr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2625" cy="3019425"/>
            <wp:effectExtent l="19050" t="0" r="9525" b="0"/>
            <wp:docPr id="31" name="Рисунок 30" descr="2022-12-29_183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83911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18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2F7" w:rsidRDefault="003C32F7" w:rsidP="005D74A9">
      <w:pPr>
        <w:rPr>
          <w:b/>
          <w:noProof/>
          <w:color w:val="9B2D1F" w:themeColor="accent2"/>
          <w:sz w:val="32"/>
          <w:szCs w:val="32"/>
          <w:lang w:eastAsia="ru-RU"/>
        </w:rPr>
      </w:pPr>
      <w:r w:rsidRPr="003C32F7">
        <w:rPr>
          <w:b/>
          <w:noProof/>
          <w:color w:val="9B2D1F" w:themeColor="accent2"/>
          <w:sz w:val="32"/>
          <w:szCs w:val="32"/>
          <w:lang w:eastAsia="ru-RU"/>
        </w:rPr>
        <w:t xml:space="preserve">прогоняем  и </w:t>
      </w:r>
      <w:r>
        <w:rPr>
          <w:b/>
          <w:noProof/>
          <w:color w:val="9B2D1F" w:themeColor="accent2"/>
          <w:sz w:val="32"/>
          <w:szCs w:val="32"/>
          <w:lang w:eastAsia="ru-RU"/>
        </w:rPr>
        <w:t>у нас 231 каналов ,можно  исправить дописать название и сохранить.</w:t>
      </w:r>
    </w:p>
    <w:p w:rsidR="003C32F7" w:rsidRDefault="003C32F7" w:rsidP="005D74A9">
      <w:pPr>
        <w:rPr>
          <w:color w:val="auto"/>
          <w:sz w:val="28"/>
          <w:szCs w:val="28"/>
        </w:rPr>
      </w:pPr>
      <w:r>
        <w:rPr>
          <w:b/>
          <w:noProof/>
          <w:color w:val="9B2D1F" w:themeColor="accent2"/>
          <w:sz w:val="32"/>
          <w:szCs w:val="32"/>
          <w:lang w:eastAsia="ru-RU"/>
        </w:rPr>
        <w:lastRenderedPageBreak/>
        <w:t xml:space="preserve">Вот что получилось </w:t>
      </w:r>
      <w:r w:rsidRPr="003C32F7">
        <w:rPr>
          <w:b/>
          <w:noProof/>
          <w:color w:val="0070C0"/>
          <w:sz w:val="32"/>
          <w:szCs w:val="32"/>
          <w:lang w:eastAsia="ru-RU"/>
        </w:rPr>
        <w:t xml:space="preserve">Екатеринбург </w:t>
      </w:r>
      <w:r w:rsidRPr="003C32F7">
        <w:rPr>
          <w:color w:val="0070C0"/>
          <w:sz w:val="28"/>
          <w:szCs w:val="28"/>
        </w:rPr>
        <w:t>"Olympus NSP"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#EXTM3U</w:t>
      </w:r>
    </w:p>
    <w:p w:rsid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>
        <w:rPr>
          <w:b/>
          <w:noProof/>
          <w:color w:val="auto"/>
          <w:sz w:val="20"/>
          <w:szCs w:val="20"/>
          <w:lang w:eastAsia="ru-RU"/>
        </w:rPr>
        <w:t>#EXTINF:-1,Kino_TV_HD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#EXTINF:-1,VIP_Megahit_HD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#EXTINF:-1,Perviy_HD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#EXTINF:-1,Kineko_HD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#EXTINF:-1,Sapfir_HD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#EXTINF:-1,Russia_HD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#EXTINF:-1,Docubox_HD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#EXTINF:-1,A1_HD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#EXTINF:-1,.red_HD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#EXTINF:-1,Amedia_Premium_HD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#EXTINF:-1,Museum_HD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#EXTINF:-1,VIP_Premiere_HD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#EXTINF:-1,Comedy_HD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#EXTINF:-1,Hollywood_HD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#EXTINF:-1,Trace_Urban_HD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lastRenderedPageBreak/>
        <w:t>#EXTINF:-1,VIP_Comedy_HD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#EXTINF:-1,Start_Air_HD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#EXTINF:-1,Pobeda_HD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http://92.248.155.102:81/udp/225.0.56.17:1234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#EXTINF:-1,MyZen.tv_HD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#EXTINF:-1,РЫБАЛКА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#EXTINF:-1,Arsenal_HD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#EXTINF:-1,Bolt_HD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#EXTINF:-1,Big_Planet_HD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#EXTINF:-1,Dikaya_Ohota_HD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#EXTINF:-1,Terra_HD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http://92.248.155.102:81/udp/225.0.56.30:1234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#EXTINF:-1,Priklyucheniya_HD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http://92.248.155.102:81/udp/225.0.56.28:1234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#EXTINF:-1,ОХОТА И РЫБАЛКА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http://92.248.155.102:81/udp/225.0.56.31:1234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#EXTINF:-1,Kanal_Podarkov 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http://92.248.155.102:81/udp/225.0.56.27:1234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#EXTINF:-1,Russia_Today_Doc_HD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#EXTINF:-1,Match!_Arena_HD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#EXTINF:-1,Dorama_HD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#EXTINF:-1,Match_TV_HD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http://92.248.155.102:81/udp/225.0.56.37:1234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#EXTINF:-1,Zvezda_plus_HD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#EXTINF:-1,Capitan_Fantastika_HD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#EXTINF:-1,KHL_HD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#EXTINF:-1,HD_Life_HD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http://92.248.155.102:81/udp/225.0.56.39:1234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#EXTINF:-1,Mezzo_Live_HD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#EXTINF:-1,Motorsport_TV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#EXTINF:-1,Rus_Roman_HD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#EXTINF:-1,Izvestiya_HD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#EXTINF:-1,M1_Global_HD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http://92.248.155.102:81/udp/225.0.56.43:1234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#EXTINF:-1,STS_Love-0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#EXTINF:-1,BST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#EXTINF:-1,TNT_Music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#EXTINF:-1,RU_TV-0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#EXTINF:-1,Nauka_2.0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#EXTINF:-1,Soloviev_live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#EXTINF:-1,NTV_Style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#EXTINF:-1,Kuhnya_TV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#EXTINF:-1,TiJi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#EXTINF:-1,Zag_Jizn-0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#EXTINF:-1,Moya_Planeta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#EXTINF:-1,Duck_TV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#EXTINF:-1,Feniks_Kino_SD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#EXTINF:-1,Nostalgiya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#EXTINF:-1,Dom_Kino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#EXTINF:-1,TNV_Planeta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#EXTINF:-1,Zee_TV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#EXTINF:-1,Da_Vinci_Learning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#EXTINF:-1,Viasat_History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#EXTINF:-1,Maydan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#EXTINF:-1,Auto_Plus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#EXTINF:-1,Shopping_Live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#EXTINF:-1,Yuvelirochka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#EXTINF:-1,Match!_Strana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http://92.248.155.102:81/udp/225.0.55.31:1234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#EXTINF:-1,Soiuz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#EXTINF:-1,TNV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#EXTINF:-1,A2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#EXTINF:-1,Kinokomediya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#EXTINF:-1,Belarus_24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http://92.248.155.102:81/udp/225.0.55.40:1234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#EXTINF:-1,RBK_TV-2-EKB-LOCAL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http://92.248.155.102:81/udp/225.0.55.37:1234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#EXTINF:-1,KHL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http://92.248.155.102:81/udp/225.0.55.42:1234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#EXTINF:-1,Viasat_Explorer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http://92.248.155.102:81/udp/225.0.55.47:1234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#EXTINF:-1,Boks_TV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#EXTINF:-1,2x2-0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#EXTINF:-1,Solnce-0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#EXTINF:-1,Viasat_Nature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#EXTINF:-1,Unikum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http://92.248.155.102:81/udp/225.0.55.58:1234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#EXTINF:-1,Europa_Plus_TV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http://92.248.155.102:81/udp/225.0.55.61:1234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#EXTINF:-1,Jivi_SD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http://92.248.155.102:81/udp/225.0.55.62:1234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#EXTINF:-1,Mama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http://92.248.155.102:81/udp/225.0.55.66:1234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#EXTINF:-1,Nashe_Novoe_Kino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http://92.248.155.102:81/udp/225.0.55.69:1234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#EXTINF:-1,O2_TV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http://92.248.155.102:81/udp/225.0.55.72:1234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#EXTINF:-1,.sci-fi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http://92.248.155.102:81/udp/225.0.55.73:1234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#EXTINF:-1,NST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http://92.248.155.102:81/udp/225.0.55.76:1234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#EXTINF:-1,Kinoseriya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http://92.248.155.102:81/udp/225.0.55.77:1234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#EXTINF:-1,TNT4-0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http://92.248.155.102:81/udp/225.0.55.81:1234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#EXTINF:-1,Telecafe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http://92.248.155.102:81/udp/225.0.55.84:1234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#EXTINF:-1,UNIQ_CCTV_4_Europa-LOCAL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http://92.248.155.102:81/udp/225.0.55.87:1234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#EXTINF:-1,Komediya_TV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#EXTINF:-1,Multilandia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#EXTINF:-1,Malysh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#EXTINF:-1,Gulli_Girl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#EXTINF:-1,Leva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#EXTINF:-1,V_Gostyah_u_Skazki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http://92.248.155.102:81/udp/225.0.55.99:1234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#EXTINF:-1,Radost_Moya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http://92.248.155.102:81/udp/225.0.55.100:1234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#EXTINF:-1,Rijiy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http://92.248.155.102:81/udp/225.0.55.101:1234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#EXTINF:-1,NTV_Serial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http://92.248.155.102:81/udp/225.0.55.105:1234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#EXTINF:-1,Orujie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http://92.248.155.102:81/udp/225.0.55.106:1234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#EXTINF:-1,Grozniy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http://92.248.155.102:81/udp/225.0.55.108:1234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#EXTINF:-1,Arirang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http://92.248.155.102:81/udp/225.0.55.109:1234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#EXTINF:-1,NTV_HIT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#EXTINF:-1,Kazakh_TV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#EXTINF:-1,CCTV-4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#EXTINF:-1,Che-0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#EXTINF:-1,Cinema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#EXTINF:-1,Multimuzika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http://92.248.155.102:81/udp/225.0.55.119:1234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#EXTINF:-1,Yu-0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http://92.248.155.102:81/udp/225.0.55.123:1234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#EXTINF:-1,Mult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http://92.248.155.102:81/udp/225.0.55.126:1234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#EXTINF:-1,Vremya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http://92.248.155.102:81/udp/225.0.55.129:1234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#EXTINF:-1,Muzika_Pervogo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http://92.248.155.102:81/udp/225.0.55.132:1234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#EXTINF:-1,Drive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http://92.248.155.102:81/udp/225.0.55.134:1234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#EXTINF:-1,Jara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http://92.248.155.102:81/udp/225.0.55.135:1234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#EXTINF:-1,Istoriya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http://92.248.155.102:81/udp/225.0.55.138:1234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#EXTINF:-1,Leomax_24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http://92.248.155.102:81/udp/225.0.55.145:1234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#EXTINF:-1,Uvelirochka_new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http://92.248.155.102:81/udp/225.0.55.147:1234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#EXTINF:-1,Jivaya_Planeta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http://92.248.155.102:81/udp/225.0.55.148:1234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#EXTINF:-1,Detskiy_Mir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http://92.248.155.102:81/udp/225.0.55.149:1234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#EXTINF:-1,Subbota-0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#EXTINF:-1,.black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#EXTINF:-1,365_Dney_TV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#EXTINF:-1,UNIQ_NTD_TV_Europe-LOCAL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#EXTINF:-1,UNIQ_Phoenix_info_News-LOCAL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#EXTINF:-1,UNIQ_CNBC_Europe_HD-LOCAL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#EXTINF:-1,Perviy_Vegetarianskiy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#EXTINF:-1,Poehali!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http://92.248.155.102:81/udp/225.0.55.159:1234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#EXTINF:-1,Lya_Minor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http://92.248.155.102:81/udp/225.0.55.161:1234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#EXTINF:-1,KVN_TV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http://92.248.155.102:81/udp/225.0.55.162:1234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#EXTINF:-1,Rus_Detektiv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http://92.248.155.102:81/udp/225.0.55.179:1234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#EXTINF:-1,Rus_Bestseller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http://92.248.155.102:81/udp/225.0.55.180:1234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#EXTINF:-1,Rus_Illuzion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http://92.248.155.102:81/udp/225.0.55.185:1234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#EXTINF:-1,Illuzion_Plus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http://92.248.155.102:81/udp/225.0.55.188:1234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#EXTINF:-1,Eurokino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http://92.248.155.102:81/udp/225.0.55.189:1234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#EXTINF:-1,Bober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#EXTINF:-1,Ani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#EXTINF:-1,Rodnoe_Kino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#EXTINF:-1,Russia_Today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#EXTINF:-1,Sarafan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#EXTINF:-1,Kluch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#EXTINF:-1,Bridge_TV_Classic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#EXTINF:-1,O!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http://92.248.155.102:81/udp/225.0.55.199:1234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#EXTINF:-1,UNIQ_CCTV_News-LOCAL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http://92.248.155.102:81/udp/225.0.55.202:1234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#EXTINF:-1,24_Tehno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http://92.248.155.102:81/udp/225.0.55.207:1234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#EXTINF:-1,Galaxy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http://92.248.155.102:81/udp/225.0.55.208:1234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#EXTINF:-1,Bridge_TV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http://92.248.155.102:81/udp/225.0.55.216:1234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#EXTINF:-1,Bridge_TV_Russkij_Hit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http://92.248.155.102:81/udp/225.0.55.217:1234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#EXTINF:-1,Mir_24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http://92.248.155.102:81/udp/225.0.55.218:1234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#EXTINF:-1,Shop_And_Show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http://92.248.155.102:81/udp/225.0.55.221:1234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#EXTINF:-1,UNIQ_Bloomberg_TV-LOCAL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http://92.248.155.102:81/udp/225.0.55.225:1234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#EXTINF:-1,Red_Lips_HD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#EXTINF:-1,Shelk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#EXTINF:-1,O_La_La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#EXTINF:-1,Russkaya_Noch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#EXTINF:-1,Brazzers_TV_Europe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http://92.248.155.102:81/udp/225.0.55.239:1234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#EXTINF:-1,UNIQ_RTP_Int-LOCAL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http://92.248.155.102:81/udp/225.0.55.241:1234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#EXTINF:-1,CGTN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http://92.248.155.102:81/udp/225.0.55.242:1234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</w:t>
      </w:r>
      <w:r w:rsidRPr="003C32F7">
        <w:rPr>
          <w:b/>
          <w:noProof/>
          <w:color w:val="auto"/>
          <w:sz w:val="20"/>
          <w:szCs w:val="20"/>
          <w:lang w:eastAsia="ru-RU"/>
        </w:rPr>
        <w:t>Е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#EXTINF:-1,Match!_Boec_HD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</w:t>
      </w:r>
      <w:r w:rsidRPr="003C32F7">
        <w:rPr>
          <w:b/>
          <w:noProof/>
          <w:color w:val="auto"/>
          <w:sz w:val="20"/>
          <w:szCs w:val="20"/>
          <w:lang w:eastAsia="ru-RU"/>
        </w:rPr>
        <w:t>АВТО</w:t>
      </w:r>
      <w:r w:rsidRPr="003C32F7">
        <w:rPr>
          <w:b/>
          <w:noProof/>
          <w:color w:val="auto"/>
          <w:sz w:val="20"/>
          <w:szCs w:val="20"/>
          <w:lang w:val="en-US" w:eastAsia="ru-RU"/>
        </w:rPr>
        <w:t xml:space="preserve"> 24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#EXTINF:-1,Star_Cinema_HD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#EXTINF:-1,Plan_B_HD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#EXTINF:-1,Mult_HD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#EXTINF:-1,Kinopremiera_HD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#EXTINF:-1,RTG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http://92.248.155.102:81/udp/225.0.56.59:1234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</w:t>
      </w:r>
      <w:r w:rsidRPr="003C32F7">
        <w:rPr>
          <w:b/>
          <w:noProof/>
          <w:color w:val="auto"/>
          <w:sz w:val="20"/>
          <w:szCs w:val="20"/>
          <w:lang w:eastAsia="ru-RU"/>
        </w:rPr>
        <w:t>ФУТБОЛ</w:t>
      </w:r>
      <w:r w:rsidRPr="003C32F7">
        <w:rPr>
          <w:b/>
          <w:noProof/>
          <w:color w:val="auto"/>
          <w:sz w:val="20"/>
          <w:szCs w:val="20"/>
          <w:lang w:val="en-US" w:eastAsia="ru-RU"/>
        </w:rPr>
        <w:t xml:space="preserve"> 1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http://92.248.155.102:81/udp/225.0.56.60:1234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#EXTINF:-1,Blue_Hustler_HD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http://92.248.155.102:81/udp/225.0.56.50:1234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#EXTINF:-1,Match!_Futbol_2_HD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http://92.248.155.102:81/udp/225.0.56.62:1234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#EXTINF:-1,Futbol_HD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http://92.248.155.102:81/udp/225.0.56.63:1234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#EXTINF:-1,Start_World_HD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http://92.248.155.102:81/udp/225.0.56.66:1234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#EXTINF:-1,Mosfilm_HD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http://92.248.155.102:81/udp/225.0.56.67:1234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#EXTINF:-1,РУССКИЙ ЭКСТРИМ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#EXTINF:-1,Amedia_Hit_HD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#EXTINF:-1,Viasat_Sport_HD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#EXTINF:-1,ФУТБОЛ 3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#EXTINF:-1,World_Fashion_Ch_HD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#EXTINF:-1,English_Club_HD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#EXTINF:-1,ВИП СЕРИАЛ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#EXTINF:-1,РУССКОЕ КИНО ТВ 1000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#EXTINF:-1,Match!_Igra_HD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http://92.248.155.102:81/udp/225.0.56.61:1234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#EXTINF:-1,TV_1000_Action_HD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lastRenderedPageBreak/>
        <w:t>#EXTINF:-1,TV_1000_HD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#EXTINF:-1,ДОМ КИНО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#EXTINF:-1,Telekanal_360_HD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http://92.248.155.102:81/udp/225.0.56.83:1234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#EXTINF:-1,Muzhskoe_Kino_HD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http://92.248.155.102:81/udp/225.0.56.84:1234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#EXTINF:-1,V_Mire_Zhivotnykh_HD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http://92.248.155.102:81/udp/225.0.56.73:1234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#EXTINF:-1,Kinouzhas_HD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eastAsia="ru-RU"/>
        </w:rPr>
      </w:pPr>
      <w:r w:rsidRPr="003C32F7">
        <w:rPr>
          <w:b/>
          <w:noProof/>
          <w:color w:val="auto"/>
          <w:sz w:val="20"/>
          <w:szCs w:val="20"/>
          <w:lang w:eastAsia="ru-RU"/>
        </w:rPr>
        <w:t>http://92.248.155.102:81/udp/225.0.56.88:1234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#EXTINF:-1,UNIQ_Das_Erste-LOCAL 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http://92.248.155.102:81/udp/225.0.56.89:1234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#EXTINF:-1,Shant_Premium_HD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#EXTINF:-1,Moya_Planeta_HD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#EXTINF:-1,TNT_HD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#EXTINF:-1,Star_Family_HD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http://92.248.155.102:81/udp/225.0.56.85:1234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#EXTINF:-1,Kinomiks_HD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#EXTINF:-1,Kinohit_HD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#EXTINF:-1,Dikaya_Ribalka_HD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#EXTINF:-1,NTV_HD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#EXTINF:-1,REN_TV_HD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http://92.248.155.102:81/udp/225.0.56.99:1234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</w:t>
      </w:r>
      <w:r w:rsidRPr="003C32F7">
        <w:rPr>
          <w:b/>
          <w:noProof/>
          <w:color w:val="auto"/>
          <w:sz w:val="20"/>
          <w:szCs w:val="20"/>
          <w:lang w:eastAsia="ru-RU"/>
        </w:rPr>
        <w:t>ВИАСАТ</w:t>
      </w:r>
      <w:r w:rsidRPr="003C32F7">
        <w:rPr>
          <w:b/>
          <w:noProof/>
          <w:color w:val="auto"/>
          <w:sz w:val="20"/>
          <w:szCs w:val="20"/>
          <w:lang w:val="en-US" w:eastAsia="ru-RU"/>
        </w:rPr>
        <w:t xml:space="preserve"> </w:t>
      </w:r>
      <w:r w:rsidRPr="003C32F7">
        <w:rPr>
          <w:b/>
          <w:noProof/>
          <w:color w:val="auto"/>
          <w:sz w:val="20"/>
          <w:szCs w:val="20"/>
          <w:lang w:eastAsia="ru-RU"/>
        </w:rPr>
        <w:t>ХИСТОРИ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lastRenderedPageBreak/>
        <w:t>http://92.248.155.102:81/udp/225.0.56.100:1234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#EXTINF:-1,Match!_Premier_HD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http://92.248.155.102:81/udp/225.0.56.94:1234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#EXTINF:-1,Doktor_HD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http://92.248.155.102:81/udp/225.0.56.104:1234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#EXTINF:-1,STS_Kids_HD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http://92.248.155.102:81/udp/225.0.56.105:1234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#EXTINF:-1,Kinosvidanie_HD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http://92.248.155.102:81/udp/225.0.56.103:1234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#EXTINF:-1,Kinosemiya_HD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http://92.248.155.102:81/udp/225.0.56.102:1234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#EXTINF:-1,FAN_HD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http://92.248.155.102:81/udp/225.0.56.118:1234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#EXTINF:-1,Perviy_Kanal-2-EKB-LOCAL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http://92.248.155.102:81/udp/225.0.59.1:1234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#EXTINF:-1,Russia_1-2-EKB-LOCAL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http://92.248.155.102:81/udp/225.0.59.2:1234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#EXTINF:-1,Match_TV-2-EKB-LOCAL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http://92.248.155.102:81/udp/225.0.59.3:1234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#EXTINF:-1,NTV-2-EKB-LOCAL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http://92.248.155.102:81/udp/225.0.59.4:1234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#EXTINF:-1,Piatiy_Kanal-2-EKB-LOCAL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http://92.248.155.102:81/udp/225.0.59.5:1234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#EXTINF:-1,Russia_K-2-EKB-LOCAL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http://92.248.155.102:81/udp/225.0.59.6:1234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#EXTINF:-1,Russia_24-2-EKB-LOCAL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http://92.248.155.102:81/udp/225.0.59.7:1234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#EXTINF:-1,Karusel-2-EKB-LOCAL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http://92.248.155.102:81/udp/225.0.59.8:1234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#EXTINF:-1,TVC-2-EKB-LOCAL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http://92.248.155.102:81/udp/225.0.59.10:1234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#EXTINF:-1,OTR-2-EKB-LOCAL</w:t>
      </w:r>
    </w:p>
    <w:p w:rsidR="003C32F7" w:rsidRPr="003C32F7" w:rsidRDefault="003C32F7" w:rsidP="003C32F7">
      <w:pPr>
        <w:rPr>
          <w:b/>
          <w:noProof/>
          <w:color w:val="auto"/>
          <w:sz w:val="20"/>
          <w:szCs w:val="20"/>
          <w:lang w:val="en-US" w:eastAsia="ru-RU"/>
        </w:rPr>
      </w:pPr>
      <w:r w:rsidRPr="003C32F7">
        <w:rPr>
          <w:b/>
          <w:noProof/>
          <w:color w:val="auto"/>
          <w:sz w:val="20"/>
          <w:szCs w:val="20"/>
          <w:lang w:val="en-US" w:eastAsia="ru-RU"/>
        </w:rPr>
        <w:t>http://92.248.155.102:81/udp/225.0.59.9:1234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lastRenderedPageBreak/>
        <w:t>#EXTINF:-1,REN_TV-2-EKB-LOCAL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http://92.248.155.102:81/udp/225.0.59.11:1234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#EXTINF:-1,Spas-2-EKB-LOCAL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http://92.248.155.102:81/udp/225.0.59.12:1234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#EXTINF:-1,Domashniy-2-EKB-LOCAL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http://92.248.155.102:81/udp/225.0.59.14:1234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#EXTINF:-1,STS-2-EKB-LOCAL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http://92.248.155.102:81/udp/225.0.59.13:1234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#EXTINF:-1,TV_3-2-EKB-LOCAL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http://92.248.155.102:81/udp/225.0.59.15:1234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#EXTINF:-1,Piatnica-2-EKB-LOCAL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http://92.248.155.102:81/udp/225.0.59.16:1234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#EXTINF:-1,Zvezda-2-EKB-LOCAL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http://92.248.155.102:81/udp/225.0.59.17:1234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#EXTINF:-1,Mir-2-EKB-LOCAL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http://92.248.155.102:81/udp/225.0.59.18:1234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#EXTINF:-1,TNT-2-EKB-LOCAL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http://92.248.155.102:81/udp/225.0.59.19:1234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#EXTINF:-1,4_Kanal-2-EKB-LOCAL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http://92.248.155.102:81/udp/225.0.59.22:1234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#EXTINF:-1,MUZ_TV-2-EKB-LOCAL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http://92.248.155.102:81/udp/225.0.59.20:1234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3C32F7">
        <w:rPr>
          <w:b/>
          <w:noProof/>
          <w:color w:val="auto"/>
          <w:sz w:val="16"/>
          <w:szCs w:val="16"/>
          <w:lang w:val="en-US" w:eastAsia="ru-RU"/>
        </w:rPr>
        <w:t>#EXTINF:-1,Obl_TV-2-EKB-LOCAL HD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http://92.248.155.102:81/udp/225.0.59.21:1234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#EXTINF:-1,ministerstvo_ideas-LOCAL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http://92.248.155.102:81/udp/225.0.59.23:1234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#EXTINF:-1,8_Kanal-DUBL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http://92.248.155.102:81/udp/225.0.59.25:1234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#EXTINF:-1,KRIK_TV-2-EKB-LOCAL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http://92.248.155.102:81/udp/225.0.59.24:1234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#EXTINF:-1,TNT4-2-EKB-LOCAL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http://92.248.155.102:81/udp/225.0.59.26:1234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#EXTINF:-1,7_Kanal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http://92.248.155.102:81/udp/225.0.59.28:1234</w:t>
      </w:r>
    </w:p>
    <w:p w:rsidR="003C32F7" w:rsidRPr="00603BD5" w:rsidRDefault="003C32F7" w:rsidP="003C32F7">
      <w:pPr>
        <w:rPr>
          <w:b/>
          <w:noProof/>
          <w:color w:val="auto"/>
          <w:sz w:val="16"/>
          <w:szCs w:val="16"/>
          <w:lang w:val="en-US" w:eastAsia="ru-RU"/>
        </w:rPr>
      </w:pPr>
      <w:r w:rsidRPr="00603BD5">
        <w:rPr>
          <w:b/>
          <w:noProof/>
          <w:color w:val="auto"/>
          <w:sz w:val="16"/>
          <w:szCs w:val="16"/>
          <w:lang w:val="en-US" w:eastAsia="ru-RU"/>
        </w:rPr>
        <w:t>#EXTINF:-1,Dom.ru_GID_HD-2-EKB-LOCAL</w:t>
      </w:r>
    </w:p>
    <w:p w:rsidR="003C32F7" w:rsidRPr="003C32F7" w:rsidRDefault="003C32F7" w:rsidP="003C32F7">
      <w:pPr>
        <w:rPr>
          <w:b/>
          <w:noProof/>
          <w:color w:val="auto"/>
          <w:sz w:val="16"/>
          <w:szCs w:val="16"/>
          <w:lang w:eastAsia="ru-RU"/>
        </w:rPr>
      </w:pPr>
      <w:r w:rsidRPr="003C32F7">
        <w:rPr>
          <w:b/>
          <w:noProof/>
          <w:color w:val="auto"/>
          <w:sz w:val="16"/>
          <w:szCs w:val="16"/>
          <w:lang w:eastAsia="ru-RU"/>
        </w:rPr>
        <w:t>http://92.248.155.102:81/udp/225.0.59.27:1234</w:t>
      </w:r>
    </w:p>
    <w:p w:rsidR="003C32F7" w:rsidRDefault="00F74BF0" w:rsidP="005D74A9">
      <w:pPr>
        <w:rPr>
          <w:color w:val="9B2D1F" w:themeColor="accent2"/>
          <w:sz w:val="32"/>
          <w:szCs w:val="32"/>
        </w:rPr>
      </w:pPr>
      <w:r>
        <w:rPr>
          <w:color w:val="9B2D1F" w:themeColor="accent2"/>
          <w:sz w:val="32"/>
          <w:szCs w:val="32"/>
        </w:rPr>
        <w:t xml:space="preserve">весь плей лист </w:t>
      </w:r>
    </w:p>
    <w:p w:rsidR="00F74BF0" w:rsidRDefault="00F74BF0" w:rsidP="005D74A9">
      <w:pPr>
        <w:rPr>
          <w:color w:val="9B2D1F" w:themeColor="accent2"/>
          <w:sz w:val="32"/>
          <w:szCs w:val="32"/>
        </w:rPr>
      </w:pPr>
      <w:r>
        <w:rPr>
          <w:color w:val="9B2D1F" w:themeColor="accent2"/>
          <w:sz w:val="32"/>
          <w:szCs w:val="32"/>
        </w:rPr>
        <w:lastRenderedPageBreak/>
        <w:t xml:space="preserve">Пройдёт время ,и через неделю , какие-то каналы ,провайдеры меняют </w:t>
      </w:r>
      <w:r>
        <w:rPr>
          <w:color w:val="9B2D1F" w:themeColor="accent2"/>
          <w:sz w:val="32"/>
          <w:szCs w:val="32"/>
          <w:lang w:val="en-US"/>
        </w:rPr>
        <w:t>ip</w:t>
      </w:r>
      <w:r w:rsidRPr="00F74BF0">
        <w:rPr>
          <w:color w:val="9B2D1F" w:themeColor="accent2"/>
          <w:sz w:val="32"/>
          <w:szCs w:val="32"/>
        </w:rPr>
        <w:t xml:space="preserve"> </w:t>
      </w:r>
      <w:r>
        <w:rPr>
          <w:color w:val="9B2D1F" w:themeColor="accent2"/>
          <w:sz w:val="32"/>
          <w:szCs w:val="32"/>
        </w:rPr>
        <w:t>диапазоны ,и мы не видем видео .</w:t>
      </w:r>
    </w:p>
    <w:p w:rsidR="00F74BF0" w:rsidRDefault="00F74BF0" w:rsidP="005D74A9">
      <w:pPr>
        <w:rPr>
          <w:color w:val="9B2D1F" w:themeColor="accent2"/>
          <w:sz w:val="32"/>
          <w:szCs w:val="32"/>
          <w:u w:val="single"/>
        </w:rPr>
      </w:pPr>
      <w:r>
        <w:rPr>
          <w:color w:val="9B2D1F" w:themeColor="accent2"/>
          <w:sz w:val="32"/>
          <w:szCs w:val="32"/>
        </w:rPr>
        <w:t xml:space="preserve">Есть программа чекер проверяет рабочие каналы в больших сборках </w:t>
      </w:r>
      <w:r w:rsidRPr="00F74BF0">
        <w:rPr>
          <w:color w:val="9B2D1F" w:themeColor="accent2"/>
          <w:sz w:val="32"/>
          <w:szCs w:val="32"/>
          <w:u w:val="single"/>
        </w:rPr>
        <w:t>IPTV Checker 2.5</w:t>
      </w:r>
      <w:r w:rsidRPr="00F74BF0">
        <w:rPr>
          <w:color w:val="9B2D1F" w:themeColor="accent2"/>
          <w:sz w:val="32"/>
          <w:szCs w:val="32"/>
        </w:rPr>
        <w:t xml:space="preserve"> </w:t>
      </w:r>
    </w:p>
    <w:p w:rsidR="00F74BF0" w:rsidRDefault="0062085B" w:rsidP="005D74A9">
      <w:pPr>
        <w:rPr>
          <w:color w:val="9B2D1F" w:themeColor="accent2"/>
          <w:sz w:val="32"/>
          <w:szCs w:val="32"/>
          <w:u w:val="single"/>
        </w:rPr>
      </w:pPr>
      <w:r>
        <w:rPr>
          <w:noProof/>
          <w:color w:val="9B2D1F" w:themeColor="accent2"/>
          <w:sz w:val="32"/>
          <w:szCs w:val="32"/>
          <w:u w:val="single"/>
          <w:lang w:eastAsia="ru-RU"/>
        </w:rPr>
        <w:drawing>
          <wp:inline distT="0" distB="0" distL="0" distR="0">
            <wp:extent cx="5760085" cy="3805555"/>
            <wp:effectExtent l="19050" t="0" r="0" b="0"/>
            <wp:docPr id="32" name="Рисунок 31" descr="2022-12-29_195850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195850+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BD5" w:rsidRDefault="00603BD5" w:rsidP="005D74A9">
      <w:pPr>
        <w:rPr>
          <w:color w:val="9B2D1F" w:themeColor="accent2"/>
          <w:sz w:val="32"/>
          <w:szCs w:val="32"/>
        </w:rPr>
      </w:pPr>
      <w:r w:rsidRPr="00603BD5">
        <w:rPr>
          <w:color w:val="9B2D1F" w:themeColor="accent2"/>
          <w:sz w:val="32"/>
          <w:szCs w:val="32"/>
        </w:rPr>
        <w:t>ЕСЛИ ПРОВАЙДЕР ПОМЕНЯЛ АДРЕС, У ВАС УЖЕ ЕСТ</w:t>
      </w:r>
      <w:r>
        <w:rPr>
          <w:color w:val="9B2D1F" w:themeColor="accent2"/>
          <w:sz w:val="32"/>
          <w:szCs w:val="32"/>
        </w:rPr>
        <w:t xml:space="preserve">Ь ГОТОВЫЙ ПЛЕЙ ЛИСТ. </w:t>
      </w:r>
    </w:p>
    <w:p w:rsidR="00A347E6" w:rsidRDefault="00603BD5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 xml:space="preserve">ОТКРЫВАЕМ ПРОГРАММУ </w:t>
      </w:r>
      <w:r w:rsidRPr="00603BD5">
        <w:rPr>
          <w:color w:val="auto"/>
          <w:sz w:val="32"/>
          <w:szCs w:val="32"/>
        </w:rPr>
        <w:t>playlistfinder.app</w:t>
      </w:r>
    </w:p>
    <w:p w:rsidR="00603BD5" w:rsidRDefault="00603BD5" w:rsidP="005D74A9">
      <w:pPr>
        <w:rPr>
          <w:color w:val="auto"/>
          <w:sz w:val="32"/>
          <w:szCs w:val="32"/>
        </w:rPr>
      </w:pPr>
      <w:r w:rsidRPr="00603BD5">
        <w:rPr>
          <w:color w:val="auto"/>
          <w:sz w:val="32"/>
          <w:szCs w:val="32"/>
        </w:rPr>
        <w:t xml:space="preserve"> </w:t>
      </w:r>
      <w:r w:rsidR="00A347E6">
        <w:rPr>
          <w:color w:val="auto"/>
          <w:sz w:val="32"/>
          <w:szCs w:val="32"/>
        </w:rPr>
        <w:t>ГРУЗИМ ПЛЕЙ ЛИСТ И ПРОГОНЯЕМ ПО ПОРТАМ И АДРЕСАМ ПРОВАЙДЕРА.</w:t>
      </w:r>
    </w:p>
    <w:p w:rsidR="00A347E6" w:rsidRDefault="00203E2A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>ГДЕ (</w:t>
      </w:r>
      <w:r>
        <w:rPr>
          <w:color w:val="auto"/>
          <w:sz w:val="32"/>
          <w:szCs w:val="32"/>
          <w:lang w:val="en-US"/>
        </w:rPr>
        <w:t>udpxy</w:t>
      </w:r>
      <w:r w:rsidRPr="00203E2A">
        <w:rPr>
          <w:color w:val="auto"/>
          <w:sz w:val="32"/>
          <w:szCs w:val="32"/>
        </w:rPr>
        <w:t xml:space="preserve"> 10</w:t>
      </w:r>
      <w:r>
        <w:rPr>
          <w:color w:val="auto"/>
          <w:sz w:val="32"/>
          <w:szCs w:val="32"/>
        </w:rPr>
        <w:t>)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 xml:space="preserve">закрытый возможно канал </w:t>
      </w:r>
    </w:p>
    <w:p w:rsidR="00203E2A" w:rsidRDefault="00203E2A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>(</w:t>
      </w:r>
      <w:r>
        <w:rPr>
          <w:color w:val="auto"/>
          <w:sz w:val="32"/>
          <w:szCs w:val="32"/>
          <w:lang w:val="en-US"/>
        </w:rPr>
        <w:t>udpxy</w:t>
      </w:r>
      <w:r>
        <w:rPr>
          <w:color w:val="auto"/>
          <w:sz w:val="32"/>
          <w:szCs w:val="32"/>
        </w:rPr>
        <w:t xml:space="preserve"> 1)-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>(</w:t>
      </w:r>
      <w:r>
        <w:rPr>
          <w:color w:val="auto"/>
          <w:sz w:val="32"/>
          <w:szCs w:val="32"/>
          <w:lang w:val="en-US"/>
        </w:rPr>
        <w:t>udpxy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>5)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>(</w:t>
      </w:r>
      <w:r>
        <w:rPr>
          <w:color w:val="auto"/>
          <w:sz w:val="32"/>
          <w:szCs w:val="32"/>
          <w:lang w:val="en-US"/>
        </w:rPr>
        <w:t>udpxy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 xml:space="preserve">7) хорошие ,но нужно проверять </w:t>
      </w:r>
    </w:p>
    <w:p w:rsidR="00203E2A" w:rsidRDefault="00203E2A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 xml:space="preserve">Нажимаем </w:t>
      </w:r>
      <w:r w:rsidRPr="00203E2A">
        <w:rPr>
          <w:color w:val="9B2D1F" w:themeColor="accent2"/>
          <w:sz w:val="32"/>
          <w:szCs w:val="32"/>
          <w:lang w:val="en-US"/>
        </w:rPr>
        <w:t>PLAY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 xml:space="preserve">ОТКРОЕТСЯ ПЛЕЕР </w:t>
      </w:r>
      <w:r>
        <w:rPr>
          <w:color w:val="auto"/>
          <w:sz w:val="32"/>
          <w:szCs w:val="32"/>
          <w:lang w:val="en-US"/>
        </w:rPr>
        <w:t>VLC</w:t>
      </w:r>
      <w:r w:rsidRPr="00203E2A">
        <w:rPr>
          <w:color w:val="auto"/>
          <w:sz w:val="32"/>
          <w:szCs w:val="32"/>
        </w:rPr>
        <w:t xml:space="preserve">  </w:t>
      </w:r>
      <w:r>
        <w:rPr>
          <w:color w:val="auto"/>
          <w:sz w:val="32"/>
          <w:szCs w:val="32"/>
        </w:rPr>
        <w:t>СМОТРИМ….</w:t>
      </w:r>
    </w:p>
    <w:p w:rsidR="00203E2A" w:rsidRDefault="00203E2A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 xml:space="preserve">МОЖНО СОХРАНИТЬ КНОПКА НАПРОТИВ КАНАЛА </w:t>
      </w:r>
      <w:r w:rsidRPr="00203E2A">
        <w:rPr>
          <w:color w:val="9B2D1F" w:themeColor="accent2"/>
          <w:sz w:val="32"/>
          <w:szCs w:val="32"/>
          <w:lang w:val="en-US"/>
        </w:rPr>
        <w:t>SAVE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 xml:space="preserve">ИЛИ </w:t>
      </w:r>
    </w:p>
    <w:p w:rsidR="00203E2A" w:rsidRDefault="00203E2A" w:rsidP="005D74A9">
      <w:pPr>
        <w:rPr>
          <w:color w:val="auto"/>
          <w:sz w:val="32"/>
          <w:szCs w:val="32"/>
        </w:rPr>
      </w:pPr>
      <w:r w:rsidRPr="00203E2A">
        <w:rPr>
          <w:color w:val="9B2D1F" w:themeColor="accent2"/>
          <w:sz w:val="32"/>
          <w:szCs w:val="32"/>
          <w:lang w:val="en-US"/>
        </w:rPr>
        <w:t>SAVE</w:t>
      </w:r>
      <w:r w:rsidRPr="00203E2A">
        <w:rPr>
          <w:color w:val="9B2D1F" w:themeColor="accent2"/>
          <w:sz w:val="32"/>
          <w:szCs w:val="32"/>
        </w:rPr>
        <w:t xml:space="preserve"> </w:t>
      </w:r>
      <w:r w:rsidRPr="00203E2A">
        <w:rPr>
          <w:color w:val="9B2D1F" w:themeColor="accent2"/>
          <w:sz w:val="32"/>
          <w:szCs w:val="32"/>
          <w:lang w:val="en-US"/>
        </w:rPr>
        <w:t>AS</w:t>
      </w:r>
      <w:r w:rsidRPr="00203E2A">
        <w:rPr>
          <w:color w:val="auto"/>
          <w:sz w:val="32"/>
          <w:szCs w:val="32"/>
        </w:rPr>
        <w:t xml:space="preserve"> </w:t>
      </w:r>
      <w:r>
        <w:rPr>
          <w:color w:val="auto"/>
          <w:sz w:val="32"/>
          <w:szCs w:val="32"/>
        </w:rPr>
        <w:t>С СВОИМ НАЗВАНИЕМ.</w:t>
      </w:r>
    </w:p>
    <w:p w:rsidR="00203E2A" w:rsidRDefault="00203E2A" w:rsidP="005D74A9">
      <w:pPr>
        <w:rPr>
          <w:color w:val="auto"/>
          <w:sz w:val="32"/>
          <w:szCs w:val="32"/>
        </w:rPr>
      </w:pPr>
      <w:r>
        <w:rPr>
          <w:noProof/>
          <w:color w:val="auto"/>
          <w:sz w:val="32"/>
          <w:szCs w:val="32"/>
          <w:lang w:eastAsia="ru-RU"/>
        </w:rPr>
        <w:lastRenderedPageBreak/>
        <w:drawing>
          <wp:inline distT="0" distB="0" distL="0" distR="0">
            <wp:extent cx="5760085" cy="5819140"/>
            <wp:effectExtent l="19050" t="0" r="0" b="0"/>
            <wp:docPr id="13" name="Рисунок 12" descr="2022-12-29_203605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2-29_203605+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1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4A2" w:rsidRDefault="002B44A2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>ВЫБИРАЙ  САМ, И СКОЛЬКО ХОЧЕШЬ, ИСТОЧНИКОВ.</w:t>
      </w:r>
    </w:p>
    <w:p w:rsidR="002B44A2" w:rsidRPr="00203E2A" w:rsidRDefault="002B44A2" w:rsidP="005D74A9">
      <w:pPr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>УДАЧНОГО ПОИКА И ПРОСМОТРА ВИДЕО ТВ.</w:t>
      </w:r>
    </w:p>
    <w:sectPr w:rsidR="002B44A2" w:rsidRPr="00203E2A" w:rsidSect="00CA02F9">
      <w:footerReference w:type="even" r:id="rId61"/>
      <w:footerReference w:type="default" r:id="rId62"/>
      <w:footerReference w:type="first" r:id="rId63"/>
      <w:pgSz w:w="11907" w:h="16839" w:code="1"/>
      <w:pgMar w:top="1418" w:right="1418" w:bottom="1418" w:left="1418" w:header="709" w:footer="709" w:gutter="0"/>
      <w:cols w:space="36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78DF" w:rsidRDefault="005878DF">
      <w:pPr>
        <w:spacing w:after="0" w:line="240" w:lineRule="auto"/>
      </w:pPr>
      <w:r>
        <w:separator/>
      </w:r>
    </w:p>
  </w:endnote>
  <w:endnote w:type="continuationSeparator" w:id="1">
    <w:p w:rsidR="005878DF" w:rsidRDefault="005878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3BD5" w:rsidRDefault="00603BD5">
    <w:pPr>
      <w:pStyle w:val="a5"/>
    </w:pPr>
    <w:r>
      <w:rPr>
        <w:noProof/>
      </w:rPr>
      <w:pict>
        <v:rect id="_x0000_s2073" style="position:absolute;margin-left:0;margin-top:0;width:41.85pt;height:9in;z-index:251679744;mso-width-percent:500;mso-height-percent:1000;mso-position-horizontal:left;mso-position-horizontal-relative:righ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layout-flow-alt:bottom-to-top;mso-next-textbox:#_x0000_s2073" inset=",,8.64pt,10.8pt">
            <w:txbxContent>
              <w:p w:rsidR="00603BD5" w:rsidRDefault="00603BD5">
                <w:pPr>
                  <w:pStyle w:val="aff7"/>
                </w:pPr>
                <w:sdt>
                  <w:sdtPr>
                    <w:id w:val="23888244"/>
                    <w:placeholder>
                      <w:docPart w:val="C397B56727FA45668B444CA399F724C8"/>
                    </w:placeholder>
                    <w:showingPlcHdr/>
                    <w:dataBinding w:prefixMappings="xmlns:ns0='http://schemas.openxmlformats.org/officeDocument/2006/extended-properties' " w:xpath="/ns0:Properties[1]/ns0:Company[1]" w:storeItemID="{6668398D-A668-4E3E-A5EB-62B293D839F1}"/>
                    <w:text/>
                  </w:sdtPr>
                  <w:sdtContent>
                    <w:r>
                      <w:rPr>
                        <w:rStyle w:val="aff9"/>
                      </w:rPr>
                      <w:t>[Введите название организации]</w:t>
                    </w:r>
                  </w:sdtContent>
                </w:sdt>
                <w:r>
                  <w:t xml:space="preserve">  </w:t>
                </w:r>
              </w:p>
            </w:txbxContent>
          </v:textbox>
          <w10:wrap anchorx="page" anchory="margin"/>
        </v:rect>
      </w:pict>
    </w:r>
    <w:r>
      <w:rPr>
        <w:noProof/>
      </w:rPr>
      <w:pict>
        <v:roundrect id="_x0000_s2074" style="position:absolute;margin-left:0;margin-top:0;width:562.05pt;height:743.45pt;z-index:251680768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>
      <w:rPr>
        <w:noProof/>
      </w:rPr>
      <w:pict>
        <v:oval id="_x0000_s2072" style="position:absolute;margin-left:0;margin-top:0;width:41pt;height:41pt;z-index:251678720;mso-position-horizontal:left;mso-position-horizontal-relative:right-margin-area;mso-position-vertical:top;mso-position-vertical-relative:bottom-margin-area;v-text-anchor:middle" o:allowincell="f" fillcolor="#d34817 [3204]" stroked="f">
          <v:textbox style="mso-next-textbox:#_x0000_s2072" inset="0,0,0,0">
            <w:txbxContent>
              <w:p w:rsidR="00603BD5" w:rsidRDefault="00603BD5">
                <w:pPr>
                  <w:pStyle w:val="a7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>
                    <w:rPr>
                      <w:noProof/>
                      <w:color w:val="FFFFFF" w:themeColor="background1"/>
                      <w:sz w:val="40"/>
                      <w:szCs w:val="40"/>
                    </w:rPr>
                    <w:t>2</w:t>
                  </w:r>
                </w:fldSimple>
              </w:p>
            </w:txbxContent>
          </v:textbox>
          <w10:wrap anchorx="page" anchory="page"/>
        </v:oval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3BD5" w:rsidRDefault="00603BD5">
    <w:pPr>
      <w:rPr>
        <w:sz w:val="20"/>
        <w:szCs w:val="20"/>
      </w:rPr>
    </w:pPr>
    <w:r w:rsidRPr="00870FBD">
      <w:rPr>
        <w:noProof/>
        <w:sz w:val="10"/>
        <w:szCs w:val="20"/>
      </w:rPr>
      <w:pict>
        <v:rect id="_x0000_s2077" style="position:absolute;margin-left:-344.7pt;margin-top:0;width:46.85pt;height:9in;z-index:251684864;mso-width-percent:500;mso-height-percent:1000;mso-position-horizontal:right;mso-position-horizontal-relative:lef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layout-flow-alt:bottom-to-top;mso-next-textbox:#_x0000_s2077" inset=",,8.64pt,10.8pt">
            <w:txbxContent>
              <w:p w:rsidR="00603BD5" w:rsidRDefault="00603BD5">
                <w:pPr>
                  <w:pStyle w:val="aff7"/>
                </w:pPr>
                <w:sdt>
                  <w:sdtPr>
                    <w:id w:val="805200567"/>
                    <w:placeholder>
                      <w:docPart w:val="37C88FDC491548668B55873257EE0C93"/>
                    </w:placeholder>
                    <w:showingPlcHdr/>
                    <w:dataBinding w:prefixMappings="xmlns:ns0='http://schemas.openxmlformats.org/officeDocument/2006/extended-properties' " w:xpath="/ns0:Properties[1]/ns0:Company[1]" w:storeItemID="{6668398D-A668-4E3E-A5EB-62B293D839F1}"/>
                    <w:text/>
                  </w:sdtPr>
                  <w:sdtContent>
                    <w:r>
                      <w:t>[Введите название организации]</w:t>
                    </w:r>
                  </w:sdtContent>
                </w:sdt>
              </w:p>
            </w:txbxContent>
          </v:textbox>
          <w10:wrap anchorx="margin" anchory="margin"/>
        </v:rect>
      </w:pict>
    </w:r>
    <w:r>
      <w:rPr>
        <w:noProof/>
        <w:sz w:val="20"/>
        <w:szCs w:val="20"/>
      </w:rPr>
      <w:pict>
        <v:roundrect id="_x0000_s2076" style="position:absolute;margin-left:0;margin-top:0;width:562.05pt;height:743.45pt;z-index:251683840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>
      <w:rPr>
        <w:noProof/>
        <w:sz w:val="20"/>
        <w:szCs w:val="20"/>
      </w:rPr>
      <w:pict>
        <v:oval id="_x0000_s2075" style="position:absolute;margin-left:61.45pt;margin-top:0;width:41pt;height:41pt;z-index:251682816;mso-position-horizontal:right;mso-position-horizontal-relative:left-margin-area;mso-position-vertical:top;mso-position-vertical-relative:bottom-margin-area;v-text-anchor:middle" o:allowincell="f" fillcolor="#d34817 [3204]" stroked="f">
          <v:textbox style="mso-next-textbox:#_x0000_s2075" inset="0,0,0,0">
            <w:txbxContent>
              <w:p w:rsidR="00603BD5" w:rsidRDefault="00603BD5">
                <w:pPr>
                  <w:pStyle w:val="a7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 w:rsidR="002B44A2" w:rsidRPr="002B44A2">
                    <w:rPr>
                      <w:noProof/>
                      <w:color w:val="FFFFFF" w:themeColor="background1"/>
                      <w:sz w:val="40"/>
                      <w:szCs w:val="40"/>
                    </w:rPr>
                    <w:t>52</w:t>
                  </w:r>
                </w:fldSimple>
              </w:p>
            </w:txbxContent>
          </v:textbox>
          <w10:wrap anchorx="margin" anchory="page"/>
        </v:oval>
      </w:pict>
    </w:r>
  </w:p>
  <w:p w:rsidR="00603BD5" w:rsidRDefault="00603BD5">
    <w:pPr>
      <w:pStyle w:val="a5"/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3BD5" w:rsidRDefault="00603BD5">
    <w:pPr>
      <w:pStyle w:val="a5"/>
    </w:pPr>
    <w:r>
      <w:rPr>
        <w:noProof/>
      </w:rPr>
      <w:pict>
        <v:roundrect id="_x0000_s2059" style="position:absolute;margin-left:0;margin-top:0;width:545.6pt;height:751.35pt;z-index:251668480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" type="pattern"/>
          <w10:wrap anchorx="page" anchory="page"/>
        </v:roundrect>
      </w:pict>
    </w:r>
    <w:r>
      <w:rPr>
        <w:noProof/>
      </w:rPr>
      <w:pict>
        <v:oval id="_x0000_s2058" style="position:absolute;margin-left:46.05pt;margin-top:0;width:41pt;height:41pt;z-index:251667456;mso-position-horizontal:right;mso-position-horizontal-relative:left-margin-area;mso-position-vertical:top;mso-position-vertical-relative:bottom-margin-area;v-text-anchor:middle" o:allowincell="f" fillcolor="#d34817 [3204]" stroked="f">
          <v:textbox style="mso-next-textbox:#_x0000_s2058" inset="0,0,0,0">
            <w:txbxContent>
              <w:p w:rsidR="00603BD5" w:rsidRDefault="00603BD5">
                <w:pPr>
                  <w:pStyle w:val="a7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</w:p>
            </w:txbxContent>
          </v:textbox>
          <w10:wrap anchorx="margin" anchory="page"/>
        </v:oval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78DF" w:rsidRDefault="005878DF">
      <w:pPr>
        <w:spacing w:after="0" w:line="240" w:lineRule="auto"/>
      </w:pPr>
      <w:r>
        <w:separator/>
      </w:r>
    </w:p>
  </w:footnote>
  <w:footnote w:type="continuationSeparator" w:id="1">
    <w:p w:rsidR="005878DF" w:rsidRDefault="005878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0"/>
    <w:multiLevelType w:val="singleLevel"/>
    <w:tmpl w:val="E0C0C54A"/>
    <w:lvl w:ilvl="0">
      <w:start w:val="1"/>
      <w:numFmt w:val="bullet"/>
      <w:pStyle w:val="5"/>
      <w:lvlText w:val="○"/>
      <w:lvlJc w:val="left"/>
      <w:pPr>
        <w:ind w:left="1800" w:hanging="360"/>
      </w:pPr>
      <w:rPr>
        <w:rFonts w:ascii="Monotype Corsiva" w:hAnsi="Monotype Corsiva" w:hint="default"/>
        <w:color w:val="A28E6A" w:themeColor="accent3"/>
      </w:rPr>
    </w:lvl>
  </w:abstractNum>
  <w:abstractNum w:abstractNumId="1">
    <w:nsid w:val="FFFFFF81"/>
    <w:multiLevelType w:val="singleLevel"/>
    <w:tmpl w:val="9A8A1DFA"/>
    <w:lvl w:ilvl="0">
      <w:start w:val="1"/>
      <w:numFmt w:val="bullet"/>
      <w:pStyle w:val="4"/>
      <w:lvlText w:val=""/>
      <w:lvlJc w:val="left"/>
      <w:pPr>
        <w:ind w:left="1440" w:hanging="360"/>
      </w:pPr>
      <w:rPr>
        <w:rFonts w:ascii="Symbol" w:hAnsi="Symbol" w:hint="default"/>
        <w:color w:val="A28E6A" w:themeColor="accent3"/>
      </w:rPr>
    </w:lvl>
  </w:abstractNum>
  <w:abstractNum w:abstractNumId="2">
    <w:nsid w:val="FFFFFF82"/>
    <w:multiLevelType w:val="singleLevel"/>
    <w:tmpl w:val="4AAC3C4A"/>
    <w:lvl w:ilvl="0">
      <w:start w:val="1"/>
      <w:numFmt w:val="bullet"/>
      <w:pStyle w:val="3"/>
      <w:lvlText w:val=""/>
      <w:lvlJc w:val="left"/>
      <w:pPr>
        <w:ind w:left="1080" w:hanging="360"/>
      </w:pPr>
      <w:rPr>
        <w:rFonts w:ascii="Symbol" w:hAnsi="Symbol" w:hint="default"/>
        <w:color w:val="EE8C69" w:themeColor="accent1" w:themeTint="99"/>
      </w:rPr>
    </w:lvl>
  </w:abstractNum>
  <w:abstractNum w:abstractNumId="3">
    <w:nsid w:val="FFFFFF83"/>
    <w:multiLevelType w:val="singleLevel"/>
    <w:tmpl w:val="3EFA84BC"/>
    <w:lvl w:ilvl="0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  <w:color w:val="D34817" w:themeColor="accent1"/>
      </w:rPr>
    </w:lvl>
  </w:abstractNum>
  <w:abstractNum w:abstractNumId="4">
    <w:nsid w:val="FFFFFF89"/>
    <w:multiLevelType w:val="singleLevel"/>
    <w:tmpl w:val="3932A106"/>
    <w:lvl w:ilvl="0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color w:val="9D3511" w:themeColor="accent1" w:themeShade="BF"/>
      </w:rPr>
    </w:lvl>
  </w:abstractNum>
  <w:abstractNum w:abstractNumId="5">
    <w:nsid w:val="32BF7CDC"/>
    <w:multiLevelType w:val="hybridMultilevel"/>
    <w:tmpl w:val="6520D5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320BF6"/>
    <w:multiLevelType w:val="hybridMultilevel"/>
    <w:tmpl w:val="287C97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4"/>
  </w:num>
  <w:num w:numId="3">
    <w:abstractNumId w:val="3"/>
  </w:num>
  <w:num w:numId="4">
    <w:abstractNumId w:val="3"/>
  </w:num>
  <w:num w:numId="5">
    <w:abstractNumId w:val="2"/>
  </w:num>
  <w:num w:numId="6">
    <w:abstractNumId w:val="2"/>
  </w:num>
  <w:num w:numId="7">
    <w:abstractNumId w:val="1"/>
  </w:num>
  <w:num w:numId="8">
    <w:abstractNumId w:val="1"/>
  </w:num>
  <w:num w:numId="9">
    <w:abstractNumId w:val="0"/>
  </w:num>
  <w:num w:numId="10">
    <w:abstractNumId w:val="0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5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DateAndTime/>
  <w:attachedTemplate r:id="rId1"/>
  <w:defaultTabStop w:val="709"/>
  <w:drawingGridHorizontalSpacing w:val="110"/>
  <w:displayHorizontalDrawingGridEvery w:val="2"/>
  <w:characterSpacingControl w:val="doNotCompress"/>
  <w:hdrShapeDefaults>
    <o:shapedefaults v:ext="edit" spidmax="10242">
      <o:colormenu v:ext="edit" fillcolor="none [3204]" strokecolor="none [3213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474FC6"/>
    <w:rsid w:val="000E22C3"/>
    <w:rsid w:val="00136C1F"/>
    <w:rsid w:val="00203E2A"/>
    <w:rsid w:val="00251D73"/>
    <w:rsid w:val="002A2C72"/>
    <w:rsid w:val="002B44A2"/>
    <w:rsid w:val="002F61CA"/>
    <w:rsid w:val="00357F87"/>
    <w:rsid w:val="003B20A8"/>
    <w:rsid w:val="003C32F7"/>
    <w:rsid w:val="003E3B83"/>
    <w:rsid w:val="003F3997"/>
    <w:rsid w:val="0041390C"/>
    <w:rsid w:val="00464DF9"/>
    <w:rsid w:val="00474FC6"/>
    <w:rsid w:val="005878DF"/>
    <w:rsid w:val="005D74A9"/>
    <w:rsid w:val="00603BD5"/>
    <w:rsid w:val="00616913"/>
    <w:rsid w:val="0062085B"/>
    <w:rsid w:val="00690277"/>
    <w:rsid w:val="006C51D3"/>
    <w:rsid w:val="007F5436"/>
    <w:rsid w:val="007F6BD3"/>
    <w:rsid w:val="00810384"/>
    <w:rsid w:val="0081238E"/>
    <w:rsid w:val="008645D3"/>
    <w:rsid w:val="00870FBD"/>
    <w:rsid w:val="00885ABE"/>
    <w:rsid w:val="008F62BF"/>
    <w:rsid w:val="009064F3"/>
    <w:rsid w:val="00906FC6"/>
    <w:rsid w:val="00911240"/>
    <w:rsid w:val="009A1160"/>
    <w:rsid w:val="00A0242E"/>
    <w:rsid w:val="00A347E6"/>
    <w:rsid w:val="00B62717"/>
    <w:rsid w:val="00BA074B"/>
    <w:rsid w:val="00BD6446"/>
    <w:rsid w:val="00C26B03"/>
    <w:rsid w:val="00CA02F9"/>
    <w:rsid w:val="00CB40A0"/>
    <w:rsid w:val="00D511A3"/>
    <w:rsid w:val="00D60FA0"/>
    <w:rsid w:val="00DA660F"/>
    <w:rsid w:val="00DC6D34"/>
    <w:rsid w:val="00E1421B"/>
    <w:rsid w:val="00E84E25"/>
    <w:rsid w:val="00EB16CB"/>
    <w:rsid w:val="00F74BF0"/>
    <w:rsid w:val="00FA78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undOvr"/>
    <m:naryLim m:val="subSup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3204]" strokecolor="none [3213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semiHidden="0" w:uiPriority="35" w:unhideWhenUsed="0" w:qFormat="1"/>
    <w:lsdException w:name="List Bullet" w:uiPriority="37" w:qFormat="1"/>
    <w:lsdException w:name="List Bullet 2" w:uiPriority="37" w:qFormat="1"/>
    <w:lsdException w:name="List Bullet 3" w:uiPriority="37" w:qFormat="1"/>
    <w:lsdException w:name="List Bullet 4" w:uiPriority="37" w:qFormat="1"/>
    <w:lsdException w:name="List Bullet 5" w:uiPriority="37" w:qFormat="1"/>
    <w:lsdException w:name="Title" w:semiHidden="0" w:uiPriority="10" w:unhideWhenUsed="0" w:qFormat="1"/>
    <w:lsdException w:name="Closing" w:uiPriority="7" w:qFormat="1"/>
    <w:lsdException w:name="Default Paragraph Font" w:uiPriority="1"/>
    <w:lsdException w:name="Subtitle" w:semiHidden="0" w:uiPriority="11" w:unhideWhenUsed="0" w:qFormat="1"/>
    <w:lsdException w:name="Salutation" w:uiPriority="6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 w:qFormat="1"/>
    <w:lsdException w:name="Placeholder Text" w:unhideWhenUsed="0" w:qFormat="1"/>
    <w:lsdException w:name="No Spacing" w:semiHidden="0" w:uiPriority="1" w:unhideWhenUsed="0" w:qFormat="1"/>
    <w:lsdException w:name="Light Shading" w:semiHidden="0" w:uiPriority="40" w:unhideWhenUsed="0"/>
    <w:lsdException w:name="Light List" w:semiHidden="0" w:uiPriority="40" w:unhideWhenUsed="0"/>
    <w:lsdException w:name="Light Grid" w:semiHidden="0" w:uiPriority="40" w:unhideWhenUsed="0"/>
    <w:lsdException w:name="Medium Shading 1" w:semiHidden="0" w:uiPriority="40" w:unhideWhenUsed="0"/>
    <w:lsdException w:name="Medium Shading 2" w:semiHidden="0" w:uiPriority="40" w:unhideWhenUsed="0"/>
    <w:lsdException w:name="Medium List 1" w:semiHidden="0" w:uiPriority="40" w:unhideWhenUsed="0"/>
    <w:lsdException w:name="Medium List 2" w:semiHidden="0" w:uiPriority="40" w:unhideWhenUsed="0"/>
    <w:lsdException w:name="Medium Grid 1" w:semiHidden="0" w:uiPriority="40" w:unhideWhenUsed="0"/>
    <w:lsdException w:name="Medium Grid 2" w:semiHidden="0" w:uiPriority="40" w:unhideWhenUsed="0"/>
    <w:lsdException w:name="Medium Grid 3" w:semiHidden="0" w:uiPriority="40" w:unhideWhenUsed="0"/>
    <w:lsdException w:name="Dark List" w:semiHidden="0" w:uiPriority="40" w:unhideWhenUsed="0"/>
    <w:lsdException w:name="Colorful Shading" w:semiHidden="0" w:uiPriority="40" w:unhideWhenUsed="0"/>
    <w:lsdException w:name="Colorful List" w:semiHidden="0" w:uiPriority="40" w:unhideWhenUsed="0"/>
    <w:lsdException w:name="Colorful Grid" w:semiHidden="0" w:uiPriority="40" w:unhideWhenUsed="0"/>
    <w:lsdException w:name="Light Shading Accent 1" w:semiHidden="0" w:uiPriority="41" w:unhideWhenUsed="0"/>
    <w:lsdException w:name="Light List Accent 1" w:semiHidden="0" w:uiPriority="41" w:unhideWhenUsed="0"/>
    <w:lsdException w:name="Light Grid Accent 1" w:semiHidden="0" w:uiPriority="41" w:unhideWhenUsed="0"/>
    <w:lsdException w:name="Medium Shading 1 Accent 1" w:semiHidden="0" w:uiPriority="41" w:unhideWhenUsed="0"/>
    <w:lsdException w:name="Medium Shading 2 Accent 1" w:semiHidden="0" w:uiPriority="41" w:unhideWhenUsed="0"/>
    <w:lsdException w:name="Medium List 1 Accent 1" w:semiHidden="0" w:uiPriority="41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41" w:unhideWhenUsed="0"/>
    <w:lsdException w:name="Medium Grid 1 Accent 1" w:semiHidden="0" w:uiPriority="41" w:unhideWhenUsed="0"/>
    <w:lsdException w:name="Medium Grid 2 Accent 1" w:semiHidden="0" w:uiPriority="41" w:unhideWhenUsed="0"/>
    <w:lsdException w:name="Medium Grid 3 Accent 1" w:semiHidden="0" w:uiPriority="41" w:unhideWhenUsed="0"/>
    <w:lsdException w:name="Dark List Accent 1" w:semiHidden="0" w:uiPriority="41" w:unhideWhenUsed="0"/>
    <w:lsdException w:name="Colorful Shading Accent 1" w:semiHidden="0" w:uiPriority="41" w:unhideWhenUsed="0"/>
    <w:lsdException w:name="Colorful List Accent 1" w:semiHidden="0" w:uiPriority="41" w:unhideWhenUsed="0"/>
    <w:lsdException w:name="Colorful Grid Accent 1" w:semiHidden="0" w:uiPriority="41" w:unhideWhenUsed="0"/>
    <w:lsdException w:name="Light Shading Accent 2" w:semiHidden="0" w:uiPriority="42" w:unhideWhenUsed="0"/>
    <w:lsdException w:name="Light List Accent 2" w:semiHidden="0" w:uiPriority="42" w:unhideWhenUsed="0"/>
    <w:lsdException w:name="Light Grid Accent 2" w:semiHidden="0" w:uiPriority="42" w:unhideWhenUsed="0"/>
    <w:lsdException w:name="Medium Shading 1 Accent 2" w:semiHidden="0" w:uiPriority="42" w:unhideWhenUsed="0"/>
    <w:lsdException w:name="Medium Shading 2 Accent 2" w:semiHidden="0" w:uiPriority="42" w:unhideWhenUsed="0"/>
    <w:lsdException w:name="Medium List 1 Accent 2" w:semiHidden="0" w:uiPriority="42" w:unhideWhenUsed="0"/>
    <w:lsdException w:name="Medium List 2 Accent 2" w:semiHidden="0" w:uiPriority="42" w:unhideWhenUsed="0"/>
    <w:lsdException w:name="Medium Grid 1 Accent 2" w:semiHidden="0" w:uiPriority="42" w:unhideWhenUsed="0"/>
    <w:lsdException w:name="Medium Grid 2 Accent 2" w:semiHidden="0" w:uiPriority="42" w:unhideWhenUsed="0"/>
    <w:lsdException w:name="Medium Grid 3 Accent 2" w:semiHidden="0" w:uiPriority="42" w:unhideWhenUsed="0"/>
    <w:lsdException w:name="Dark List Accent 2" w:semiHidden="0" w:uiPriority="42" w:unhideWhenUsed="0"/>
    <w:lsdException w:name="Colorful Shading Accent 2" w:semiHidden="0" w:uiPriority="42" w:unhideWhenUsed="0"/>
    <w:lsdException w:name="Colorful List Accent 2" w:semiHidden="0" w:uiPriority="42" w:unhideWhenUsed="0"/>
    <w:lsdException w:name="Colorful Grid Accent 2" w:semiHidden="0" w:uiPriority="42" w:unhideWhenUsed="0"/>
    <w:lsdException w:name="Light Shading Accent 3" w:semiHidden="0" w:uiPriority="43" w:unhideWhenUsed="0"/>
    <w:lsdException w:name="Light List Accent 3" w:semiHidden="0" w:uiPriority="43" w:unhideWhenUsed="0"/>
    <w:lsdException w:name="Light Grid Accent 3" w:semiHidden="0" w:uiPriority="43" w:unhideWhenUsed="0"/>
    <w:lsdException w:name="Medium Shading 1 Accent 3" w:semiHidden="0" w:uiPriority="43" w:unhideWhenUsed="0"/>
    <w:lsdException w:name="Medium Shading 2 Accent 3" w:semiHidden="0" w:uiPriority="43" w:unhideWhenUsed="0"/>
    <w:lsdException w:name="Medium List 1 Accent 3" w:semiHidden="0" w:uiPriority="43" w:unhideWhenUsed="0"/>
    <w:lsdException w:name="Medium List 2 Accent 3" w:semiHidden="0" w:uiPriority="43" w:unhideWhenUsed="0"/>
    <w:lsdException w:name="Medium Grid 1 Accent 3" w:semiHidden="0" w:uiPriority="43" w:unhideWhenUsed="0"/>
    <w:lsdException w:name="Medium Grid 2 Accent 3" w:semiHidden="0" w:uiPriority="43" w:unhideWhenUsed="0"/>
    <w:lsdException w:name="Medium Grid 3 Accent 3" w:semiHidden="0" w:uiPriority="43" w:unhideWhenUsed="0"/>
    <w:lsdException w:name="Dark List Accent 3" w:semiHidden="0" w:uiPriority="43" w:unhideWhenUsed="0"/>
    <w:lsdException w:name="Colorful Shading Accent 3" w:semiHidden="0" w:uiPriority="43" w:unhideWhenUsed="0"/>
    <w:lsdException w:name="Colorful List Accent 3" w:semiHidden="0" w:uiPriority="43" w:unhideWhenUsed="0"/>
    <w:lsdException w:name="Colorful Grid Accent 3" w:semiHidden="0" w:uiPriority="43" w:unhideWhenUsed="0"/>
    <w:lsdException w:name="Light Shading Accent 4" w:semiHidden="0" w:uiPriority="44" w:unhideWhenUsed="0"/>
    <w:lsdException w:name="Light List Accent 4" w:semiHidden="0" w:uiPriority="44" w:unhideWhenUsed="0"/>
    <w:lsdException w:name="Light Grid Accent 4" w:semiHidden="0" w:uiPriority="44" w:unhideWhenUsed="0"/>
    <w:lsdException w:name="Medium Shading 1 Accent 4" w:semiHidden="0" w:uiPriority="44" w:unhideWhenUsed="0"/>
    <w:lsdException w:name="Medium Shading 2 Accent 4" w:semiHidden="0" w:uiPriority="44" w:unhideWhenUsed="0"/>
    <w:lsdException w:name="Medium List 1 Accent 4" w:semiHidden="0" w:uiPriority="44" w:unhideWhenUsed="0"/>
    <w:lsdException w:name="Medium List 2 Accent 4" w:semiHidden="0" w:uiPriority="44" w:unhideWhenUsed="0"/>
    <w:lsdException w:name="Medium Grid 1 Accent 4" w:semiHidden="0" w:uiPriority="44" w:unhideWhenUsed="0"/>
    <w:lsdException w:name="Medium Grid 2 Accent 4" w:semiHidden="0" w:uiPriority="44" w:unhideWhenUsed="0"/>
    <w:lsdException w:name="Medium Grid 3 Accent 4" w:semiHidden="0" w:uiPriority="44" w:unhideWhenUsed="0"/>
    <w:lsdException w:name="Dark List Accent 4" w:semiHidden="0" w:uiPriority="44" w:unhideWhenUsed="0"/>
    <w:lsdException w:name="Colorful Shading Accent 4" w:semiHidden="0" w:uiPriority="44" w:unhideWhenUsed="0"/>
    <w:lsdException w:name="Colorful List Accent 4" w:semiHidden="0" w:uiPriority="44" w:unhideWhenUsed="0"/>
    <w:lsdException w:name="Colorful Grid Accent 4" w:semiHidden="0" w:uiPriority="44" w:unhideWhenUsed="0"/>
    <w:lsdException w:name="Light Shading Accent 5" w:semiHidden="0" w:uiPriority="45" w:unhideWhenUsed="0"/>
    <w:lsdException w:name="Light List Accent 5" w:semiHidden="0" w:uiPriority="45" w:unhideWhenUsed="0"/>
    <w:lsdException w:name="Light Grid Accent 5" w:semiHidden="0" w:uiPriority="45" w:unhideWhenUsed="0"/>
    <w:lsdException w:name="Medium Shading 1 Accent 5" w:semiHidden="0" w:uiPriority="45" w:unhideWhenUsed="0"/>
    <w:lsdException w:name="Medium Shading 2 Accent 5" w:semiHidden="0" w:uiPriority="45" w:unhideWhenUsed="0"/>
    <w:lsdException w:name="Medium List 1 Accent 5" w:semiHidden="0" w:uiPriority="45" w:unhideWhenUsed="0"/>
    <w:lsdException w:name="Medium List 2 Accent 5" w:semiHidden="0" w:uiPriority="45" w:unhideWhenUsed="0"/>
    <w:lsdException w:name="Medium Grid 1 Accent 5" w:semiHidden="0" w:uiPriority="45" w:unhideWhenUsed="0"/>
    <w:lsdException w:name="Medium Grid 2 Accent 5" w:semiHidden="0" w:uiPriority="45" w:unhideWhenUsed="0"/>
    <w:lsdException w:name="Medium Grid 3 Accent 5" w:semiHidden="0" w:uiPriority="45" w:unhideWhenUsed="0"/>
    <w:lsdException w:name="Dark List Accent 5" w:semiHidden="0" w:uiPriority="45" w:unhideWhenUsed="0"/>
    <w:lsdException w:name="Colorful Shading Accent 5" w:semiHidden="0" w:uiPriority="45" w:unhideWhenUsed="0"/>
    <w:lsdException w:name="Colorful List Accent 5" w:semiHidden="0" w:uiPriority="45" w:unhideWhenUsed="0"/>
    <w:lsdException w:name="Colorful Grid Accent 5" w:semiHidden="0" w:uiPriority="45" w:unhideWhenUsed="0"/>
    <w:lsdException w:name="Light Shading Accent 6" w:semiHidden="0" w:uiPriority="46" w:unhideWhenUsed="0"/>
    <w:lsdException w:name="Light List Accent 6" w:semiHidden="0" w:uiPriority="46" w:unhideWhenUsed="0"/>
    <w:lsdException w:name="Light Grid Accent 6" w:semiHidden="0" w:uiPriority="46" w:unhideWhenUsed="0"/>
    <w:lsdException w:name="Medium Shading 1 Accent 6" w:semiHidden="0" w:uiPriority="46" w:unhideWhenUsed="0"/>
    <w:lsdException w:name="Medium Shading 2 Accent 6" w:semiHidden="0" w:uiPriority="46" w:unhideWhenUsed="0"/>
    <w:lsdException w:name="Medium List 1 Accent 6" w:semiHidden="0" w:uiPriority="46" w:unhideWhenUsed="0"/>
    <w:lsdException w:name="Medium List 2 Accent 6" w:semiHidden="0" w:uiPriority="46" w:unhideWhenUsed="0"/>
    <w:lsdException w:name="Medium Grid 1 Accent 6" w:semiHidden="0" w:uiPriority="46" w:unhideWhenUsed="0"/>
    <w:lsdException w:name="Medium Grid 2 Accent 6" w:semiHidden="0" w:uiPriority="46" w:unhideWhenUsed="0"/>
    <w:lsdException w:name="Medium Grid 3 Accent 6" w:semiHidden="0" w:uiPriority="46" w:unhideWhenUsed="0"/>
    <w:lsdException w:name="Dark List Accent 6" w:semiHidden="0" w:uiPriority="46" w:unhideWhenUsed="0"/>
    <w:lsdException w:name="Colorful Shading Accent 6" w:semiHidden="0" w:uiPriority="46" w:unhideWhenUsed="0"/>
    <w:lsdException w:name="Colorful List Accent 6" w:semiHidden="0" w:uiPriority="46" w:unhideWhenUsed="0"/>
    <w:lsdException w:name="Colorful Grid Accent 6" w:semiHidden="0" w:uiPriority="46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A02F9"/>
    <w:pPr>
      <w:spacing w:after="160"/>
    </w:pPr>
    <w:rPr>
      <w:rFonts w:eastAsiaTheme="minorEastAsia"/>
      <w:color w:val="000000" w:themeColor="text1"/>
      <w:lang w:val="ru-RU"/>
    </w:rPr>
  </w:style>
  <w:style w:type="paragraph" w:styleId="1">
    <w:name w:val="heading 1"/>
    <w:basedOn w:val="a0"/>
    <w:next w:val="a0"/>
    <w:link w:val="10"/>
    <w:uiPriority w:val="9"/>
    <w:semiHidden/>
    <w:unhideWhenUsed/>
    <w:rsid w:val="00CA02F9"/>
    <w:pPr>
      <w:spacing w:before="300" w:after="40" w:line="240" w:lineRule="auto"/>
      <w:outlineLvl w:val="0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paragraph" w:styleId="20">
    <w:name w:val="heading 2"/>
    <w:basedOn w:val="a0"/>
    <w:next w:val="a0"/>
    <w:link w:val="21"/>
    <w:uiPriority w:val="9"/>
    <w:semiHidden/>
    <w:unhideWhenUsed/>
    <w:rsid w:val="00CA02F9"/>
    <w:pPr>
      <w:spacing w:before="240" w:after="40" w:line="240" w:lineRule="auto"/>
      <w:outlineLvl w:val="1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CA02F9"/>
    <w:pPr>
      <w:spacing w:before="200" w:after="40" w:line="240" w:lineRule="auto"/>
      <w:outlineLvl w:val="2"/>
    </w:pPr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paragraph" w:styleId="40">
    <w:name w:val="heading 4"/>
    <w:basedOn w:val="a0"/>
    <w:next w:val="a0"/>
    <w:link w:val="41"/>
    <w:uiPriority w:val="9"/>
    <w:semiHidden/>
    <w:unhideWhenUsed/>
    <w:qFormat/>
    <w:rsid w:val="00CA02F9"/>
    <w:pPr>
      <w:spacing w:before="240" w:after="0"/>
      <w:outlineLvl w:val="3"/>
    </w:pPr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paragraph" w:styleId="50">
    <w:name w:val="heading 5"/>
    <w:basedOn w:val="a0"/>
    <w:next w:val="a0"/>
    <w:link w:val="51"/>
    <w:uiPriority w:val="9"/>
    <w:semiHidden/>
    <w:unhideWhenUsed/>
    <w:qFormat/>
    <w:rsid w:val="00CA02F9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CA02F9"/>
    <w:pPr>
      <w:spacing w:before="200" w:after="0"/>
      <w:outlineLvl w:val="5"/>
    </w:pPr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CA02F9"/>
    <w:p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CA02F9"/>
    <w:pPr>
      <w:spacing w:before="200" w:after="0"/>
      <w:outlineLvl w:val="7"/>
    </w:pPr>
    <w:rPr>
      <w:rFonts w:asciiTheme="majorHAnsi" w:eastAsiaTheme="majorEastAsia" w:hAnsiTheme="majorHAnsi" w:cstheme="majorBidi"/>
      <w:color w:val="D34817" w:themeColor="accent1"/>
      <w:spacing w:val="1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CA02F9"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1"/>
    <w:qFormat/>
    <w:rsid w:val="00CA02F9"/>
    <w:pPr>
      <w:spacing w:after="0" w:line="240" w:lineRule="auto"/>
    </w:pPr>
    <w:rPr>
      <w:rFonts w:eastAsiaTheme="minorEastAsia"/>
      <w:lang w:val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0"/>
    <w:link w:val="a6"/>
    <w:uiPriority w:val="99"/>
    <w:semiHidden/>
    <w:unhideWhenUsed/>
    <w:rsid w:val="00CA02F9"/>
    <w:pPr>
      <w:tabs>
        <w:tab w:val="center" w:pos="4320"/>
        <w:tab w:val="right" w:pos="8640"/>
      </w:tabs>
    </w:pPr>
  </w:style>
  <w:style w:type="character" w:customStyle="1" w:styleId="a6">
    <w:name w:val="Нижний колонтитул Знак"/>
    <w:basedOn w:val="a1"/>
    <w:link w:val="a5"/>
    <w:uiPriority w:val="99"/>
    <w:semiHidden/>
    <w:rsid w:val="00CA02F9"/>
    <w:rPr>
      <w:color w:val="000000" w:themeColor="text1"/>
    </w:rPr>
  </w:style>
  <w:style w:type="paragraph" w:styleId="a7">
    <w:name w:val="No Spacing"/>
    <w:basedOn w:val="a0"/>
    <w:uiPriority w:val="1"/>
    <w:qFormat/>
    <w:rsid w:val="00CA02F9"/>
    <w:pPr>
      <w:spacing w:after="0" w:line="240" w:lineRule="auto"/>
    </w:pPr>
  </w:style>
  <w:style w:type="paragraph" w:styleId="a8">
    <w:name w:val="Closing"/>
    <w:basedOn w:val="a0"/>
    <w:link w:val="a9"/>
    <w:uiPriority w:val="7"/>
    <w:unhideWhenUsed/>
    <w:qFormat/>
    <w:rsid w:val="00CA02F9"/>
    <w:pPr>
      <w:spacing w:before="480" w:after="960"/>
      <w:contextualSpacing/>
    </w:pPr>
  </w:style>
  <w:style w:type="character" w:customStyle="1" w:styleId="a9">
    <w:name w:val="Прощание Знак"/>
    <w:basedOn w:val="a1"/>
    <w:link w:val="a8"/>
    <w:uiPriority w:val="7"/>
    <w:rsid w:val="00CA02F9"/>
    <w:rPr>
      <w:rFonts w:eastAsiaTheme="minorEastAsia"/>
      <w:color w:val="000000" w:themeColor="text1"/>
      <w:lang w:val="ru-RU"/>
    </w:rPr>
  </w:style>
  <w:style w:type="paragraph" w:customStyle="1" w:styleId="aa">
    <w:name w:val="Адрес получателя"/>
    <w:basedOn w:val="a7"/>
    <w:uiPriority w:val="5"/>
    <w:qFormat/>
    <w:rsid w:val="00CA02F9"/>
    <w:pPr>
      <w:spacing w:after="360"/>
      <w:contextualSpacing/>
    </w:pPr>
  </w:style>
  <w:style w:type="paragraph" w:styleId="ab">
    <w:name w:val="Salutation"/>
    <w:basedOn w:val="a7"/>
    <w:next w:val="a0"/>
    <w:link w:val="ac"/>
    <w:uiPriority w:val="6"/>
    <w:unhideWhenUsed/>
    <w:qFormat/>
    <w:rsid w:val="00CA02F9"/>
    <w:pPr>
      <w:spacing w:before="480" w:after="320"/>
      <w:contextualSpacing/>
    </w:pPr>
    <w:rPr>
      <w:b/>
      <w:bCs/>
    </w:rPr>
  </w:style>
  <w:style w:type="character" w:customStyle="1" w:styleId="ac">
    <w:name w:val="Приветствие Знак"/>
    <w:basedOn w:val="a1"/>
    <w:link w:val="ab"/>
    <w:uiPriority w:val="6"/>
    <w:rsid w:val="00CA02F9"/>
    <w:rPr>
      <w:b/>
      <w:bCs/>
      <w:color w:val="000000" w:themeColor="text1"/>
    </w:rPr>
  </w:style>
  <w:style w:type="paragraph" w:customStyle="1" w:styleId="ad">
    <w:name w:val="Обратный адрес"/>
    <w:basedOn w:val="a7"/>
    <w:uiPriority w:val="3"/>
    <w:qFormat/>
    <w:rsid w:val="00CA02F9"/>
    <w:pPr>
      <w:spacing w:after="360"/>
      <w:contextualSpacing/>
    </w:pPr>
  </w:style>
  <w:style w:type="paragraph" w:styleId="ae">
    <w:name w:val="Signature"/>
    <w:basedOn w:val="a0"/>
    <w:link w:val="af"/>
    <w:uiPriority w:val="8"/>
    <w:unhideWhenUsed/>
    <w:rsid w:val="00CA02F9"/>
    <w:pPr>
      <w:spacing w:after="200"/>
      <w:contextualSpacing/>
    </w:pPr>
  </w:style>
  <w:style w:type="character" w:customStyle="1" w:styleId="af">
    <w:name w:val="Подпись Знак"/>
    <w:basedOn w:val="a1"/>
    <w:link w:val="ae"/>
    <w:uiPriority w:val="8"/>
    <w:rsid w:val="00CA02F9"/>
    <w:rPr>
      <w:color w:val="000000" w:themeColor="text1"/>
    </w:rPr>
  </w:style>
  <w:style w:type="paragraph" w:styleId="af0">
    <w:name w:val="Balloon Text"/>
    <w:basedOn w:val="a0"/>
    <w:link w:val="af1"/>
    <w:uiPriority w:val="99"/>
    <w:semiHidden/>
    <w:unhideWhenUsed/>
    <w:rsid w:val="00CA02F9"/>
    <w:rPr>
      <w:rFonts w:hAnsi="Tahoma"/>
      <w:sz w:val="16"/>
      <w:szCs w:val="16"/>
    </w:rPr>
  </w:style>
  <w:style w:type="character" w:customStyle="1" w:styleId="af1">
    <w:name w:val="Текст выноски Знак"/>
    <w:basedOn w:val="a1"/>
    <w:link w:val="af0"/>
    <w:uiPriority w:val="99"/>
    <w:semiHidden/>
    <w:rsid w:val="00CA02F9"/>
    <w:rPr>
      <w:rFonts w:eastAsiaTheme="minorEastAsia" w:hAnsi="Tahoma"/>
      <w:color w:val="000000" w:themeColor="text1"/>
      <w:sz w:val="16"/>
      <w:szCs w:val="16"/>
      <w:lang w:val="ru-RU"/>
    </w:rPr>
  </w:style>
  <w:style w:type="paragraph" w:styleId="af2">
    <w:name w:val="Block Text"/>
    <w:uiPriority w:val="40"/>
    <w:rsid w:val="00CA02F9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spacing w:after="280" w:line="240" w:lineRule="auto"/>
      <w:ind w:left="1440" w:right="1440"/>
      <w:jc w:val="both"/>
    </w:pPr>
    <w:rPr>
      <w:rFonts w:eastAsiaTheme="minorEastAsia"/>
      <w:color w:val="7F7F7F" w:themeColor="background1" w:themeShade="7F"/>
      <w:sz w:val="28"/>
      <w:szCs w:val="28"/>
      <w:lang w:val="ru-RU"/>
    </w:rPr>
  </w:style>
  <w:style w:type="character" w:styleId="af3">
    <w:name w:val="Book Title"/>
    <w:basedOn w:val="a1"/>
    <w:uiPriority w:val="33"/>
    <w:qFormat/>
    <w:rsid w:val="00CA02F9"/>
    <w:rPr>
      <w:rFonts w:asciiTheme="majorHAnsi" w:eastAsiaTheme="majorEastAsia" w:hAnsiTheme="majorHAnsi" w:cstheme="majorBidi"/>
      <w:bCs w:val="0"/>
      <w:i/>
      <w:iCs/>
      <w:color w:val="855D5D" w:themeColor="accent6"/>
      <w:sz w:val="20"/>
      <w:szCs w:val="20"/>
      <w:lang w:val="ru-RU"/>
    </w:rPr>
  </w:style>
  <w:style w:type="paragraph" w:styleId="af4">
    <w:name w:val="caption"/>
    <w:basedOn w:val="a0"/>
    <w:next w:val="a0"/>
    <w:uiPriority w:val="35"/>
    <w:unhideWhenUsed/>
    <w:qFormat/>
    <w:rsid w:val="00CA02F9"/>
    <w:pPr>
      <w:spacing w:after="0" w:line="240" w:lineRule="auto"/>
    </w:pPr>
    <w:rPr>
      <w:smallCaps/>
      <w:color w:val="732117" w:themeColor="accent2" w:themeShade="BF"/>
      <w:spacing w:val="10"/>
      <w:sz w:val="18"/>
      <w:szCs w:val="18"/>
    </w:rPr>
  </w:style>
  <w:style w:type="paragraph" w:styleId="af5">
    <w:name w:val="Date"/>
    <w:basedOn w:val="a0"/>
    <w:next w:val="a0"/>
    <w:link w:val="af6"/>
    <w:uiPriority w:val="99"/>
    <w:semiHidden/>
    <w:unhideWhenUsed/>
    <w:rsid w:val="00CA02F9"/>
  </w:style>
  <w:style w:type="character" w:customStyle="1" w:styleId="af6">
    <w:name w:val="Дата Знак"/>
    <w:basedOn w:val="a1"/>
    <w:link w:val="af5"/>
    <w:uiPriority w:val="99"/>
    <w:semiHidden/>
    <w:rsid w:val="00CA02F9"/>
    <w:rPr>
      <w:rFonts w:eastAsiaTheme="minorEastAsia"/>
      <w:color w:val="000000" w:themeColor="text1"/>
      <w:lang w:val="ru-RU"/>
    </w:rPr>
  </w:style>
  <w:style w:type="character" w:styleId="af7">
    <w:name w:val="Emphasis"/>
    <w:uiPriority w:val="20"/>
    <w:qFormat/>
    <w:rsid w:val="00CA02F9"/>
    <w:rPr>
      <w:rFonts w:eastAsiaTheme="minorEastAsia" w:cstheme="minorBidi"/>
      <w:b/>
      <w:bCs/>
      <w:i/>
      <w:iCs/>
      <w:color w:val="404040" w:themeColor="text1" w:themeTint="BF"/>
      <w:spacing w:val="2"/>
      <w:w w:val="100"/>
      <w:szCs w:val="22"/>
      <w:lang w:val="ru-RU"/>
    </w:rPr>
  </w:style>
  <w:style w:type="paragraph" w:styleId="af8">
    <w:name w:val="header"/>
    <w:basedOn w:val="a0"/>
    <w:link w:val="af9"/>
    <w:uiPriority w:val="99"/>
    <w:semiHidden/>
    <w:unhideWhenUsed/>
    <w:rsid w:val="00CA02F9"/>
    <w:pPr>
      <w:tabs>
        <w:tab w:val="center" w:pos="4320"/>
        <w:tab w:val="right" w:pos="8640"/>
      </w:tabs>
    </w:pPr>
  </w:style>
  <w:style w:type="character" w:customStyle="1" w:styleId="af9">
    <w:name w:val="Верхний колонтитул Знак"/>
    <w:basedOn w:val="a1"/>
    <w:link w:val="af8"/>
    <w:uiPriority w:val="99"/>
    <w:semiHidden/>
    <w:rsid w:val="00CA02F9"/>
    <w:rPr>
      <w:color w:val="000000" w:themeColor="text1"/>
    </w:rPr>
  </w:style>
  <w:style w:type="character" w:customStyle="1" w:styleId="10">
    <w:name w:val="Заголовок 1 Знак"/>
    <w:basedOn w:val="a1"/>
    <w:link w:val="1"/>
    <w:uiPriority w:val="9"/>
    <w:semiHidden/>
    <w:rsid w:val="00CA02F9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character" w:customStyle="1" w:styleId="21">
    <w:name w:val="Заголовок 2 Знак"/>
    <w:basedOn w:val="a1"/>
    <w:link w:val="20"/>
    <w:uiPriority w:val="9"/>
    <w:semiHidden/>
    <w:rsid w:val="00CA02F9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character" w:customStyle="1" w:styleId="31">
    <w:name w:val="Заголовок 3 Знак"/>
    <w:basedOn w:val="a1"/>
    <w:link w:val="30"/>
    <w:uiPriority w:val="9"/>
    <w:semiHidden/>
    <w:rsid w:val="00CA02F9"/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character" w:customStyle="1" w:styleId="41">
    <w:name w:val="Заголовок 4 Знак"/>
    <w:basedOn w:val="a1"/>
    <w:link w:val="40"/>
    <w:uiPriority w:val="9"/>
    <w:semiHidden/>
    <w:rsid w:val="00CA02F9"/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character" w:customStyle="1" w:styleId="51">
    <w:name w:val="Заголовок 5 Знак"/>
    <w:basedOn w:val="a1"/>
    <w:link w:val="50"/>
    <w:uiPriority w:val="9"/>
    <w:semiHidden/>
    <w:rsid w:val="00CA02F9"/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character" w:customStyle="1" w:styleId="60">
    <w:name w:val="Заголовок 6 Знак"/>
    <w:basedOn w:val="a1"/>
    <w:link w:val="6"/>
    <w:uiPriority w:val="9"/>
    <w:semiHidden/>
    <w:rsid w:val="00CA02F9"/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character" w:customStyle="1" w:styleId="70">
    <w:name w:val="Заголовок 7 Знак"/>
    <w:basedOn w:val="a1"/>
    <w:link w:val="7"/>
    <w:uiPriority w:val="9"/>
    <w:semiHidden/>
    <w:rsid w:val="00CA02F9"/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character" w:customStyle="1" w:styleId="80">
    <w:name w:val="Заголовок 8 Знак"/>
    <w:basedOn w:val="a1"/>
    <w:link w:val="8"/>
    <w:uiPriority w:val="9"/>
    <w:semiHidden/>
    <w:rsid w:val="00CA02F9"/>
    <w:rPr>
      <w:rFonts w:asciiTheme="majorHAnsi" w:eastAsiaTheme="majorEastAsia" w:hAnsiTheme="majorHAnsi" w:cstheme="majorBidi"/>
      <w:color w:val="D34817" w:themeColor="accent1"/>
      <w:spacing w:val="10"/>
    </w:rPr>
  </w:style>
  <w:style w:type="character" w:customStyle="1" w:styleId="90">
    <w:name w:val="Заголовок 9 Знак"/>
    <w:basedOn w:val="a1"/>
    <w:link w:val="9"/>
    <w:uiPriority w:val="9"/>
    <w:semiHidden/>
    <w:rsid w:val="00CA02F9"/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styleId="afa">
    <w:name w:val="Hyperlink"/>
    <w:basedOn w:val="a1"/>
    <w:uiPriority w:val="99"/>
    <w:unhideWhenUsed/>
    <w:rsid w:val="00CA02F9"/>
    <w:rPr>
      <w:color w:val="CC9900" w:themeColor="hyperlink"/>
      <w:u w:val="single"/>
    </w:rPr>
  </w:style>
  <w:style w:type="character" w:styleId="afb">
    <w:name w:val="Intense Emphasis"/>
    <w:basedOn w:val="a1"/>
    <w:uiPriority w:val="21"/>
    <w:qFormat/>
    <w:rsid w:val="00CA02F9"/>
    <w:rPr>
      <w:rFonts w:asciiTheme="minorHAnsi" w:hAnsiTheme="minorHAnsi"/>
      <w:b/>
      <w:bCs/>
      <w:i/>
      <w:iCs/>
      <w:smallCaps/>
      <w:color w:val="9B2D1F" w:themeColor="accent2"/>
      <w:spacing w:val="2"/>
      <w:w w:val="100"/>
      <w:sz w:val="20"/>
      <w:szCs w:val="20"/>
    </w:rPr>
  </w:style>
  <w:style w:type="paragraph" w:styleId="afc">
    <w:name w:val="Intense Quote"/>
    <w:basedOn w:val="a0"/>
    <w:link w:val="afd"/>
    <w:uiPriority w:val="30"/>
    <w:qFormat/>
    <w:rsid w:val="00CA02F9"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</w:rPr>
  </w:style>
  <w:style w:type="character" w:customStyle="1" w:styleId="afd">
    <w:name w:val="Выделенная цитата Знак"/>
    <w:basedOn w:val="a1"/>
    <w:link w:val="afc"/>
    <w:uiPriority w:val="30"/>
    <w:rsid w:val="00CA02F9"/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  <w:shd w:val="clear" w:color="auto" w:fill="D34817" w:themeFill="accent1"/>
    </w:rPr>
  </w:style>
  <w:style w:type="character" w:styleId="afe">
    <w:name w:val="Intense Reference"/>
    <w:basedOn w:val="a1"/>
    <w:uiPriority w:val="32"/>
    <w:qFormat/>
    <w:rsid w:val="00CA02F9"/>
    <w:rPr>
      <w:b/>
      <w:bCs/>
      <w:color w:val="D34817" w:themeColor="accent1"/>
      <w:sz w:val="22"/>
      <w:u w:val="single"/>
    </w:rPr>
  </w:style>
  <w:style w:type="paragraph" w:styleId="a">
    <w:name w:val="List Bullet"/>
    <w:basedOn w:val="a0"/>
    <w:uiPriority w:val="37"/>
    <w:unhideWhenUsed/>
    <w:qFormat/>
    <w:rsid w:val="00CA02F9"/>
    <w:pPr>
      <w:numPr>
        <w:numId w:val="11"/>
      </w:numPr>
      <w:spacing w:after="0"/>
      <w:contextualSpacing/>
    </w:pPr>
  </w:style>
  <w:style w:type="paragraph" w:styleId="2">
    <w:name w:val="List Bullet 2"/>
    <w:basedOn w:val="a0"/>
    <w:uiPriority w:val="37"/>
    <w:unhideWhenUsed/>
    <w:qFormat/>
    <w:rsid w:val="00CA02F9"/>
    <w:pPr>
      <w:numPr>
        <w:numId w:val="12"/>
      </w:numPr>
      <w:spacing w:after="0"/>
    </w:pPr>
  </w:style>
  <w:style w:type="paragraph" w:styleId="3">
    <w:name w:val="List Bullet 3"/>
    <w:basedOn w:val="a0"/>
    <w:uiPriority w:val="37"/>
    <w:unhideWhenUsed/>
    <w:qFormat/>
    <w:rsid w:val="00CA02F9"/>
    <w:pPr>
      <w:numPr>
        <w:numId w:val="13"/>
      </w:numPr>
      <w:spacing w:after="0"/>
    </w:pPr>
  </w:style>
  <w:style w:type="paragraph" w:styleId="4">
    <w:name w:val="List Bullet 4"/>
    <w:basedOn w:val="a0"/>
    <w:uiPriority w:val="37"/>
    <w:unhideWhenUsed/>
    <w:qFormat/>
    <w:rsid w:val="00CA02F9"/>
    <w:pPr>
      <w:numPr>
        <w:numId w:val="14"/>
      </w:numPr>
      <w:spacing w:after="0"/>
    </w:pPr>
  </w:style>
  <w:style w:type="paragraph" w:styleId="5">
    <w:name w:val="List Bullet 5"/>
    <w:basedOn w:val="a0"/>
    <w:uiPriority w:val="37"/>
    <w:unhideWhenUsed/>
    <w:qFormat/>
    <w:rsid w:val="00CA02F9"/>
    <w:pPr>
      <w:numPr>
        <w:numId w:val="15"/>
      </w:numPr>
      <w:spacing w:after="0"/>
    </w:pPr>
  </w:style>
  <w:style w:type="paragraph" w:styleId="22">
    <w:name w:val="Quote"/>
    <w:basedOn w:val="a0"/>
    <w:link w:val="23"/>
    <w:uiPriority w:val="29"/>
    <w:qFormat/>
    <w:rsid w:val="00CA02F9"/>
    <w:rPr>
      <w:i/>
      <w:iCs/>
      <w:color w:val="7F7F7F" w:themeColor="background1" w:themeShade="7F"/>
      <w:sz w:val="24"/>
      <w:szCs w:val="24"/>
    </w:rPr>
  </w:style>
  <w:style w:type="character" w:customStyle="1" w:styleId="23">
    <w:name w:val="Цитата 2 Знак"/>
    <w:basedOn w:val="a1"/>
    <w:link w:val="22"/>
    <w:uiPriority w:val="29"/>
    <w:rsid w:val="00CA02F9"/>
    <w:rPr>
      <w:i/>
      <w:iCs/>
      <w:color w:val="7F7F7F" w:themeColor="background1" w:themeShade="7F"/>
      <w:sz w:val="24"/>
      <w:szCs w:val="24"/>
    </w:rPr>
  </w:style>
  <w:style w:type="character" w:styleId="aff">
    <w:name w:val="Strong"/>
    <w:uiPriority w:val="22"/>
    <w:qFormat/>
    <w:rsid w:val="00CA02F9"/>
    <w:rPr>
      <w:rFonts w:asciiTheme="minorHAnsi" w:eastAsiaTheme="minorEastAsia" w:hAnsiTheme="minorHAnsi" w:cstheme="minorBidi"/>
      <w:b/>
      <w:bCs/>
      <w:iCs w:val="0"/>
      <w:color w:val="9B2D1F" w:themeColor="accent2"/>
      <w:szCs w:val="22"/>
      <w:lang w:val="ru-RU"/>
    </w:rPr>
  </w:style>
  <w:style w:type="paragraph" w:styleId="aff0">
    <w:name w:val="Subtitle"/>
    <w:basedOn w:val="a0"/>
    <w:link w:val="aff1"/>
    <w:uiPriority w:val="11"/>
    <w:rsid w:val="00CA02F9"/>
    <w:pPr>
      <w:spacing w:after="480" w:line="240" w:lineRule="auto"/>
      <w:jc w:val="center"/>
    </w:pPr>
    <w:rPr>
      <w:rFonts w:asciiTheme="majorHAnsi" w:eastAsiaTheme="majorEastAsia" w:hAnsiTheme="majorHAnsi" w:cstheme="majorBidi"/>
      <w:color w:val="auto"/>
      <w:sz w:val="28"/>
      <w:szCs w:val="28"/>
    </w:rPr>
  </w:style>
  <w:style w:type="character" w:customStyle="1" w:styleId="aff1">
    <w:name w:val="Подзаголовок Знак"/>
    <w:basedOn w:val="a1"/>
    <w:link w:val="aff0"/>
    <w:uiPriority w:val="11"/>
    <w:rsid w:val="00CA02F9"/>
    <w:rPr>
      <w:rFonts w:asciiTheme="majorHAnsi" w:eastAsiaTheme="majorEastAsia" w:hAnsiTheme="majorHAnsi" w:cstheme="majorBidi"/>
      <w:sz w:val="28"/>
      <w:szCs w:val="28"/>
    </w:rPr>
  </w:style>
  <w:style w:type="character" w:styleId="aff2">
    <w:name w:val="Subtle Emphasis"/>
    <w:basedOn w:val="a1"/>
    <w:uiPriority w:val="19"/>
    <w:qFormat/>
    <w:rsid w:val="00CA02F9"/>
    <w:rPr>
      <w:rFonts w:asciiTheme="minorHAnsi" w:hAnsiTheme="minorHAnsi"/>
      <w:i/>
      <w:iCs/>
      <w:color w:val="737373" w:themeColor="text1" w:themeTint="8C"/>
      <w:spacing w:val="2"/>
      <w:w w:val="100"/>
      <w:kern w:val="0"/>
      <w:sz w:val="22"/>
    </w:rPr>
  </w:style>
  <w:style w:type="character" w:styleId="aff3">
    <w:name w:val="Subtle Reference"/>
    <w:basedOn w:val="a1"/>
    <w:uiPriority w:val="31"/>
    <w:qFormat/>
    <w:rsid w:val="00CA02F9"/>
    <w:rPr>
      <w:color w:val="737373" w:themeColor="text1" w:themeTint="8C"/>
      <w:sz w:val="22"/>
      <w:u w:val="single"/>
    </w:rPr>
  </w:style>
  <w:style w:type="paragraph" w:styleId="aff4">
    <w:name w:val="Title"/>
    <w:basedOn w:val="a0"/>
    <w:link w:val="aff5"/>
    <w:uiPriority w:val="10"/>
    <w:rsid w:val="00CA02F9"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character" w:customStyle="1" w:styleId="aff5">
    <w:name w:val="Название Знак"/>
    <w:basedOn w:val="a1"/>
    <w:link w:val="aff4"/>
    <w:uiPriority w:val="10"/>
    <w:rsid w:val="00CA02F9"/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paragraph" w:styleId="11">
    <w:name w:val="toc 1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</w:pPr>
    <w:rPr>
      <w:smallCaps/>
      <w:noProof/>
      <w:color w:val="9B2D1F" w:themeColor="accent2"/>
    </w:rPr>
  </w:style>
  <w:style w:type="paragraph" w:styleId="24">
    <w:name w:val="toc 2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32">
    <w:name w:val="toc 3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42">
    <w:name w:val="toc 4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52">
    <w:name w:val="toc 5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61">
    <w:name w:val="toc 6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71">
    <w:name w:val="toc 7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81">
    <w:name w:val="toc 8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91">
    <w:name w:val="toc 9"/>
    <w:basedOn w:val="a0"/>
    <w:next w:val="a0"/>
    <w:autoRedefine/>
    <w:uiPriority w:val="99"/>
    <w:semiHidden/>
    <w:unhideWhenUsed/>
    <w:qFormat/>
    <w:rsid w:val="00CA02F9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paragraph" w:customStyle="1" w:styleId="aff6">
    <w:name w:val="Текст даты"/>
    <w:basedOn w:val="a0"/>
    <w:uiPriority w:val="35"/>
    <w:rsid w:val="00CA02F9"/>
    <w:pPr>
      <w:spacing w:before="720" w:after="200"/>
      <w:contextualSpacing/>
    </w:pPr>
  </w:style>
  <w:style w:type="paragraph" w:customStyle="1" w:styleId="aff7">
    <w:name w:val="Серый текст"/>
    <w:basedOn w:val="a7"/>
    <w:uiPriority w:val="35"/>
    <w:qFormat/>
    <w:rsid w:val="00CA02F9"/>
    <w:rPr>
      <w:rFonts w:asciiTheme="majorHAnsi" w:eastAsiaTheme="majorEastAsia" w:hAnsiTheme="majorHAnsi" w:cstheme="majorBidi"/>
      <w:color w:val="7F7F7F" w:themeColor="text1" w:themeTint="80"/>
      <w:sz w:val="20"/>
      <w:szCs w:val="20"/>
    </w:rPr>
  </w:style>
  <w:style w:type="paragraph" w:customStyle="1" w:styleId="aff8">
    <w:name w:val="Верхний колонтитул четной страницы"/>
    <w:basedOn w:val="a7"/>
    <w:qFormat/>
    <w:rsid w:val="00CA02F9"/>
    <w:pPr>
      <w:pBdr>
        <w:bottom w:val="single" w:sz="4" w:space="1" w:color="D34817" w:themeColor="accent1"/>
      </w:pBdr>
    </w:pPr>
    <w:rPr>
      <w:b/>
      <w:bCs/>
      <w:color w:val="696464" w:themeColor="text2"/>
      <w:sz w:val="20"/>
      <w:szCs w:val="20"/>
    </w:rPr>
  </w:style>
  <w:style w:type="character" w:styleId="aff9">
    <w:name w:val="Placeholder Text"/>
    <w:basedOn w:val="a1"/>
    <w:uiPriority w:val="99"/>
    <w:semiHidden/>
    <w:rsid w:val="00CA02F9"/>
    <w:rPr>
      <w:color w:val="808080"/>
    </w:rPr>
  </w:style>
  <w:style w:type="paragraph" w:styleId="affa">
    <w:name w:val="List Paragraph"/>
    <w:basedOn w:val="a0"/>
    <w:uiPriority w:val="34"/>
    <w:qFormat/>
    <w:rsid w:val="00C26B0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6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4.jpeg"/><Relationship Id="rId26" Type="http://schemas.openxmlformats.org/officeDocument/2006/relationships/image" Target="media/image10.jpeg"/><Relationship Id="rId39" Type="http://schemas.openxmlformats.org/officeDocument/2006/relationships/hyperlink" Target="http://37.21.147.244:1234/udp/225.54.225.3:5000" TargetMode="External"/><Relationship Id="rId21" Type="http://schemas.openxmlformats.org/officeDocument/2006/relationships/hyperlink" Target="https://udpxy.ru/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8.jpeg"/><Relationship Id="rId47" Type="http://schemas.openxmlformats.org/officeDocument/2006/relationships/image" Target="media/image21.jpeg"/><Relationship Id="rId50" Type="http://schemas.openxmlformats.org/officeDocument/2006/relationships/image" Target="media/image24.jpeg"/><Relationship Id="rId55" Type="http://schemas.openxmlformats.org/officeDocument/2006/relationships/hyperlink" Target="http://92.248.155.102:81/udp/225.0.55.29:1234" TargetMode="External"/><Relationship Id="rId63" Type="http://schemas.openxmlformats.org/officeDocument/2006/relationships/footer" Target="footer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yperlink" Target="http://37.20.241.212:1234/udp/225.54.223.153:5000" TargetMode="External"/><Relationship Id="rId20" Type="http://schemas.openxmlformats.org/officeDocument/2006/relationships/image" Target="media/image5.jpeg"/><Relationship Id="rId29" Type="http://schemas.openxmlformats.org/officeDocument/2006/relationships/image" Target="media/image12.jpeg"/><Relationship Id="rId41" Type="http://schemas.openxmlformats.org/officeDocument/2006/relationships/image" Target="media/image17.jpeg"/><Relationship Id="rId54" Type="http://schemas.openxmlformats.org/officeDocument/2006/relationships/hyperlink" Target="http://92.248.155.102:81/udp/225.0.56.29:1234" TargetMode="External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4it.me/getlistip" TargetMode="External"/><Relationship Id="rId24" Type="http://schemas.openxmlformats.org/officeDocument/2006/relationships/image" Target="media/image8.jpeg"/><Relationship Id="rId32" Type="http://schemas.openxmlformats.org/officeDocument/2006/relationships/hyperlink" Target="http://37.21.147.244:1234/udp/225.54.225.151:5000" TargetMode="External"/><Relationship Id="rId37" Type="http://schemas.openxmlformats.org/officeDocument/2006/relationships/hyperlink" Target="http://37.21.147.244:1234/udp/225.54.205.3:5000" TargetMode="External"/><Relationship Id="rId40" Type="http://schemas.openxmlformats.org/officeDocument/2006/relationships/hyperlink" Target="http://37.21.147.244:1234/udp/233.7.70.1:5000" TargetMode="External"/><Relationship Id="rId45" Type="http://schemas.openxmlformats.org/officeDocument/2006/relationships/image" Target="media/image19.jpeg"/><Relationship Id="rId53" Type="http://schemas.openxmlformats.org/officeDocument/2006/relationships/image" Target="media/image27.jpeg"/><Relationship Id="rId58" Type="http://schemas.openxmlformats.org/officeDocument/2006/relationships/image" Target="media/image28.jpeg"/><Relationship Id="rId66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openxmlformats.org/officeDocument/2006/relationships/hyperlink" Target="http://37.21.147.244:1234/status" TargetMode="External"/><Relationship Id="rId36" Type="http://schemas.openxmlformats.org/officeDocument/2006/relationships/hyperlink" Target="http://37.21.147.244:1234/udp/225.54.203.3:5000" TargetMode="External"/><Relationship Id="rId49" Type="http://schemas.openxmlformats.org/officeDocument/2006/relationships/image" Target="media/image23.jpeg"/><Relationship Id="rId57" Type="http://schemas.openxmlformats.org/officeDocument/2006/relationships/hyperlink" Target="http://92.248.155.102:81/udp/225.0.59.29:1234" TargetMode="External"/><Relationship Id="rId61" Type="http://schemas.openxmlformats.org/officeDocument/2006/relationships/footer" Target="footer1.xml"/><Relationship Id="rId10" Type="http://schemas.openxmlformats.org/officeDocument/2006/relationships/hyperlink" Target="http://1whois.ru/" TargetMode="External"/><Relationship Id="rId19" Type="http://schemas.openxmlformats.org/officeDocument/2006/relationships/hyperlink" Target="https://notepad-plus-plus.org/downloads/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://37.21.147.244:1234/udp/225.54.205.129:5000" TargetMode="External"/><Relationship Id="rId52" Type="http://schemas.openxmlformats.org/officeDocument/2006/relationships/image" Target="media/image26.jpeg"/><Relationship Id="rId60" Type="http://schemas.openxmlformats.org/officeDocument/2006/relationships/image" Target="media/image30.jpeg"/><Relationship Id="rId65" Type="http://schemas.openxmlformats.org/officeDocument/2006/relationships/glossaryDocument" Target="glossary/document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jpeg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3.jpeg"/><Relationship Id="rId35" Type="http://schemas.openxmlformats.org/officeDocument/2006/relationships/image" Target="media/image16.jpeg"/><Relationship Id="rId43" Type="http://schemas.openxmlformats.org/officeDocument/2006/relationships/hyperlink" Target="http://37.21.147.244:1234/udp/233.7.70.63:5000" TargetMode="External"/><Relationship Id="rId48" Type="http://schemas.openxmlformats.org/officeDocument/2006/relationships/image" Target="media/image22.jpeg"/><Relationship Id="rId56" Type="http://schemas.openxmlformats.org/officeDocument/2006/relationships/hyperlink" Target="http://92.248.155.102:81/udp/225.0.56.29:1234" TargetMode="External"/><Relationship Id="rId64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image" Target="media/image25.jpeg"/><Relationship Id="rId3" Type="http://schemas.openxmlformats.org/officeDocument/2006/relationships/customXml" Target="../customXml/item3.xml"/><Relationship Id="rId12" Type="http://schemas.openxmlformats.org/officeDocument/2006/relationships/hyperlink" Target="https://udpxy.ru/" TargetMode="External"/><Relationship Id="rId17" Type="http://schemas.openxmlformats.org/officeDocument/2006/relationships/hyperlink" Target="http://37.20.241.212:1234" TargetMode="External"/><Relationship Id="rId25" Type="http://schemas.openxmlformats.org/officeDocument/2006/relationships/image" Target="media/image9.jpeg"/><Relationship Id="rId33" Type="http://schemas.openxmlformats.org/officeDocument/2006/relationships/hyperlink" Target="http://37.21.147.244:1234/udp/225.54.205.150:5000" TargetMode="External"/><Relationship Id="rId38" Type="http://schemas.openxmlformats.org/officeDocument/2006/relationships/hyperlink" Target="http://37.21.147.244:1234/udp/225.54.223.3:5000" TargetMode="External"/><Relationship Id="rId46" Type="http://schemas.openxmlformats.org/officeDocument/2006/relationships/image" Target="media/image20.jpeg"/><Relationship Id="rId59" Type="http://schemas.openxmlformats.org/officeDocument/2006/relationships/image" Target="media/image2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1049\EquityLett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397B56727FA45668B444CA399F724C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69406E4-F39A-4049-AFA7-8926423FEDB2}"/>
      </w:docPartPr>
      <w:docPartBody>
        <w:p w:rsidR="00FE7150" w:rsidRDefault="00FC20BA">
          <w:pPr>
            <w:pStyle w:val="C397B56727FA45668B444CA399F724C8"/>
          </w:pPr>
          <w:r>
            <w:rPr>
              <w:rStyle w:val="a3"/>
              <w:rFonts w:eastAsiaTheme="majorEastAsia" w:cstheme="majorBidi"/>
              <w:szCs w:val="20"/>
            </w:rPr>
            <w:t>[Введите название организации]</w:t>
          </w:r>
        </w:p>
      </w:docPartBody>
    </w:docPart>
    <w:docPart>
      <w:docPartPr>
        <w:name w:val="37C88FDC491548668B55873257EE0C9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A8775D9-6DA2-403F-AA9B-8074A4D8EB43}"/>
      </w:docPartPr>
      <w:docPartBody>
        <w:p w:rsidR="00FE7150" w:rsidRDefault="00FC20BA">
          <w:pPr>
            <w:pStyle w:val="37C88FDC491548668B55873257EE0C93"/>
          </w:pPr>
          <w:r>
            <w:t>[Введите название организации]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FC20BA"/>
    <w:rsid w:val="003A3BCC"/>
    <w:rsid w:val="00E47017"/>
    <w:rsid w:val="00FC20BA"/>
    <w:rsid w:val="00FE71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1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457B7FE62C94E38B39E6274E3E1E982">
    <w:name w:val="F457B7FE62C94E38B39E6274E3E1E982"/>
    <w:rsid w:val="00FE7150"/>
  </w:style>
  <w:style w:type="paragraph" w:customStyle="1" w:styleId="24304DF72DA44C24AC81104EA932C5DF">
    <w:name w:val="24304DF72DA44C24AC81104EA932C5DF"/>
    <w:rsid w:val="00FE7150"/>
  </w:style>
  <w:style w:type="paragraph" w:customStyle="1" w:styleId="E005E4269F1B419CB822CB574962FA6C">
    <w:name w:val="E005E4269F1B419CB822CB574962FA6C"/>
    <w:rsid w:val="00FE7150"/>
  </w:style>
  <w:style w:type="paragraph" w:customStyle="1" w:styleId="D2FEF72F376841389CAF4C194DE61897">
    <w:name w:val="D2FEF72F376841389CAF4C194DE61897"/>
    <w:rsid w:val="00FE7150"/>
  </w:style>
  <w:style w:type="paragraph" w:customStyle="1" w:styleId="50094418BEDC4ED59B1B639FB2393CD3">
    <w:name w:val="50094418BEDC4ED59B1B639FB2393CD3"/>
    <w:rsid w:val="00FE7150"/>
  </w:style>
  <w:style w:type="paragraph" w:customStyle="1" w:styleId="44BD772B756142BBBB505083904D7F3C">
    <w:name w:val="44BD772B756142BBBB505083904D7F3C"/>
    <w:rsid w:val="00FE7150"/>
  </w:style>
  <w:style w:type="paragraph" w:customStyle="1" w:styleId="BF5239F579C040DB9AB2CA6E4EC54E6E">
    <w:name w:val="BF5239F579C040DB9AB2CA6E4EC54E6E"/>
    <w:rsid w:val="00FE7150"/>
  </w:style>
  <w:style w:type="paragraph" w:customStyle="1" w:styleId="3A1F0AC154F74062A6A683135FB9A0C4">
    <w:name w:val="3A1F0AC154F74062A6A683135FB9A0C4"/>
    <w:rsid w:val="00FE7150"/>
  </w:style>
  <w:style w:type="paragraph" w:customStyle="1" w:styleId="9A3E706190EA4E039D52FB3D0576BEEF">
    <w:name w:val="9A3E706190EA4E039D52FB3D0576BEEF"/>
    <w:rsid w:val="00FE7150"/>
  </w:style>
  <w:style w:type="paragraph" w:customStyle="1" w:styleId="7367F4EF0F124744B905FD3B4495F05E">
    <w:name w:val="7367F4EF0F124744B905FD3B4495F05E"/>
    <w:rsid w:val="00FE7150"/>
  </w:style>
  <w:style w:type="paragraph" w:customStyle="1" w:styleId="A32FEDC36AF942DFA553BD121DBD66DD">
    <w:name w:val="A32FEDC36AF942DFA553BD121DBD66DD"/>
    <w:rsid w:val="00FE7150"/>
  </w:style>
  <w:style w:type="paragraph" w:customStyle="1" w:styleId="256A1ED12E2746A6868CD75C3414FE74">
    <w:name w:val="256A1ED12E2746A6868CD75C3414FE74"/>
    <w:rsid w:val="00FE7150"/>
  </w:style>
  <w:style w:type="character" w:styleId="a3">
    <w:name w:val="Placeholder Text"/>
    <w:basedOn w:val="a0"/>
    <w:uiPriority w:val="99"/>
    <w:semiHidden/>
    <w:rsid w:val="00FE7150"/>
    <w:rPr>
      <w:rFonts w:eastAsiaTheme="minorEastAsia" w:cstheme="minorBidi"/>
      <w:bCs w:val="0"/>
      <w:iCs w:val="0"/>
      <w:color w:val="808080"/>
      <w:szCs w:val="22"/>
      <w:lang w:val="ru-RU"/>
    </w:rPr>
  </w:style>
  <w:style w:type="paragraph" w:customStyle="1" w:styleId="C397B56727FA45668B444CA399F724C8">
    <w:name w:val="C397B56727FA45668B444CA399F724C8"/>
    <w:rsid w:val="00FE7150"/>
  </w:style>
  <w:style w:type="paragraph" w:customStyle="1" w:styleId="37C88FDC491548668B55873257EE0C93">
    <w:name w:val="37C88FDC491548668B55873257EE0C93"/>
    <w:rsid w:val="00FE715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1.jpeg"/></Relationships>
</file>

<file path=word/theme/theme1.xml><?xml version="1.0" encoding="utf-8"?>
<a:theme xmlns:a="http://schemas.openxmlformats.org/drawingml/2006/main" name="Equity">
  <a:themeElements>
    <a:clrScheme name="Equity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quity">
      <a:majorFont>
        <a:latin typeface="Arial"/>
        <a:ea typeface=""/>
        <a:cs typeface=""/>
        <a:font script="Grek" typeface="Calibri"/>
        <a:font script="Cyrl" typeface="Calibri"/>
        <a:font script="Jpan" typeface="HGｺﾞｼｯｸM"/>
        <a:font script="Hang" typeface="바탕"/>
        <a:font script="Hans" typeface="幼圆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imes New Roman"/>
        <a:ea typeface=""/>
        <a:cs typeface=""/>
        <a:font script="Grek" typeface="Cambria"/>
        <a:font script="Cyrl" typeface="Cambria"/>
        <a:font script="Jpan" typeface="HG創英ﾌﾟﾚｾﾞﾝｽEB"/>
        <a:font script="Hang" typeface="맑은 고딕"/>
        <a:font script="Hans" typeface="宋体"/>
        <a:font script="Hant" typeface="新細明體"/>
        <a:font script="Arab" typeface="Times New Roman"/>
        <a:font script="Hebr" typeface="Aharoni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tns:customPropertyEditors xmlns:tns="http://schemas.microsoft.com/office/2006/customDocumentInformationPanel">
  <tns:showOnOpen/>
  <tns:defaultPropertyEditorNamespace/>
</tns:customPropertyEdito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547202-00A2-4A49-B304-E7BD7D0351C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BDF3769-9D31-47DE-85FC-5B130D222FFF}">
  <ds:schemaRefs>
    <ds:schemaRef ds:uri="http://schemas.microsoft.com/office/2006/customDocumentInformationPanel"/>
  </ds:schemaRefs>
</ds:datastoreItem>
</file>

<file path=customXml/itemProps3.xml><?xml version="1.0" encoding="utf-8"?>
<ds:datastoreItem xmlns:ds="http://schemas.openxmlformats.org/officeDocument/2006/customXml" ds:itemID="{A299817C-D963-4372-98F1-72CB3F7CA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EquityLetter</Template>
  <TotalTime>663</TotalTime>
  <Pages>52</Pages>
  <Words>6997</Words>
  <Characters>39885</Characters>
  <Application>Microsoft Office Word</Application>
  <DocSecurity>0</DocSecurity>
  <Lines>332</Lines>
  <Paragraphs>93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ksp</dc:creator>
  <cp:lastModifiedBy>ksp</cp:lastModifiedBy>
  <cp:revision>8</cp:revision>
  <dcterms:created xsi:type="dcterms:W3CDTF">2022-12-24T20:02:00Z</dcterms:created>
  <dcterms:modified xsi:type="dcterms:W3CDTF">2022-12-29T17:41:00Z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LCID">
    <vt:i4>1049</vt:i4>
  </property>
  <property fmtid="{D5CDD505-2E9C-101B-9397-08002B2CF9AE}" pid="3" name="_Version">
    <vt:lpwstr>0809</vt:lpwstr>
  </property>
</Properties>
</file>